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555" w:rsidRDefault="00D81555">
      <w:pPr>
        <w:autoSpaceDE w:val="0"/>
        <w:autoSpaceDN w:val="0"/>
        <w:spacing w:after="78" w:line="220" w:lineRule="exact"/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>МИНИСТЕРСТВО ПРОСВЕЩЕНИЯ РОССИЙСКОЙ ФЕДЕРАЦИИ</w:t>
      </w: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>Министерство образования и науки Республики Татарстан</w:t>
      </w: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proofErr w:type="spellStart"/>
      <w:r w:rsidRPr="001B1715">
        <w:rPr>
          <w:rFonts w:ascii="Times New Roman" w:hAnsi="Times New Roman" w:cs="Times New Roman"/>
          <w:lang w:val="ru-RU"/>
        </w:rPr>
        <w:t>Кукморский</w:t>
      </w:r>
      <w:proofErr w:type="spellEnd"/>
      <w:r w:rsidRPr="001B1715">
        <w:rPr>
          <w:rFonts w:ascii="Times New Roman" w:hAnsi="Times New Roman" w:cs="Times New Roman"/>
          <w:lang w:val="ru-RU"/>
        </w:rPr>
        <w:t xml:space="preserve"> муниципальный район</w:t>
      </w:r>
    </w:p>
    <w:p w:rsidR="001B1715" w:rsidRDefault="001B1715" w:rsidP="001B1715">
      <w:pPr>
        <w:spacing w:after="0"/>
        <w:jc w:val="center"/>
        <w:rPr>
          <w:rFonts w:ascii="Times New Roman" w:hAnsi="Times New Roman" w:cs="Times New Roman"/>
        </w:rPr>
      </w:pPr>
      <w:r w:rsidRPr="001B1715">
        <w:rPr>
          <w:rFonts w:ascii="Times New Roman" w:hAnsi="Times New Roman" w:cs="Times New Roman"/>
          <w:lang w:val="ru-RU"/>
        </w:rPr>
        <w:t>МБОУ «</w:t>
      </w:r>
      <w:proofErr w:type="spellStart"/>
      <w:r w:rsidRPr="001B1715">
        <w:rPr>
          <w:rFonts w:ascii="Times New Roman" w:hAnsi="Times New Roman" w:cs="Times New Roman"/>
          <w:lang w:val="ru-RU"/>
        </w:rPr>
        <w:t>Яныльская</w:t>
      </w:r>
      <w:proofErr w:type="spellEnd"/>
      <w:r w:rsidRPr="001B1715">
        <w:rPr>
          <w:rFonts w:ascii="Times New Roman" w:hAnsi="Times New Roman" w:cs="Times New Roman"/>
          <w:lang w:val="ru-RU"/>
        </w:rPr>
        <w:t xml:space="preserve"> средняя школа им. </w:t>
      </w:r>
      <w:proofErr w:type="spellStart"/>
      <w:r w:rsidRPr="000273FF">
        <w:rPr>
          <w:rFonts w:ascii="Times New Roman" w:hAnsi="Times New Roman" w:cs="Times New Roman"/>
        </w:rPr>
        <w:t>Р.М.Зарипова</w:t>
      </w:r>
      <w:proofErr w:type="spellEnd"/>
      <w:r w:rsidRPr="000273FF">
        <w:rPr>
          <w:rFonts w:ascii="Times New Roman" w:hAnsi="Times New Roman" w:cs="Times New Roman"/>
        </w:rPr>
        <w:t>»</w:t>
      </w:r>
    </w:p>
    <w:p w:rsidR="001B1715" w:rsidRDefault="001B1715" w:rsidP="001B1715">
      <w:pPr>
        <w:spacing w:after="0"/>
        <w:jc w:val="center"/>
        <w:rPr>
          <w:rFonts w:ascii="Times New Roman" w:hAnsi="Times New Roman" w:cs="Times New Roman"/>
        </w:rPr>
      </w:pPr>
    </w:p>
    <w:p w:rsidR="001B1715" w:rsidRDefault="001B1715" w:rsidP="001B1715">
      <w:pPr>
        <w:spacing w:after="0"/>
        <w:jc w:val="center"/>
        <w:rPr>
          <w:rFonts w:ascii="Times New Roman" w:hAnsi="Times New Roman" w:cs="Times New Roman"/>
        </w:rPr>
      </w:pPr>
    </w:p>
    <w:p w:rsidR="001B1715" w:rsidRPr="000273FF" w:rsidRDefault="001B1715" w:rsidP="001B1715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ff0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5"/>
        <w:gridCol w:w="3115"/>
        <w:gridCol w:w="3115"/>
      </w:tblGrid>
      <w:tr w:rsidR="001B1715" w:rsidRPr="001B1715" w:rsidTr="003F3643">
        <w:tc>
          <w:tcPr>
            <w:tcW w:w="3545" w:type="dxa"/>
          </w:tcPr>
          <w:p w:rsidR="001B1715" w:rsidRPr="001B1715" w:rsidRDefault="001B1715" w:rsidP="003F364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B1715">
              <w:rPr>
                <w:rFonts w:ascii="Times New Roman" w:hAnsi="Times New Roman" w:cs="Times New Roman"/>
                <w:b/>
                <w:lang w:val="ru-RU"/>
              </w:rPr>
              <w:t>Рассмотрено</w:t>
            </w:r>
          </w:p>
          <w:p w:rsidR="001B1715" w:rsidRPr="001B1715" w:rsidRDefault="001B1715" w:rsidP="003F3643">
            <w:pPr>
              <w:rPr>
                <w:rFonts w:ascii="Times New Roman" w:hAnsi="Times New Roman" w:cs="Times New Roman"/>
                <w:lang w:val="ru-RU"/>
              </w:rPr>
            </w:pPr>
            <w:r w:rsidRPr="001B1715">
              <w:rPr>
                <w:rFonts w:ascii="Times New Roman" w:hAnsi="Times New Roman" w:cs="Times New Roman"/>
                <w:lang w:val="ru-RU"/>
              </w:rPr>
              <w:t xml:space="preserve">на заседании ШМО </w:t>
            </w:r>
          </w:p>
          <w:p w:rsidR="001B1715" w:rsidRPr="001B1715" w:rsidRDefault="001B1715" w:rsidP="003F3643">
            <w:pPr>
              <w:rPr>
                <w:rFonts w:ascii="Times New Roman" w:hAnsi="Times New Roman" w:cs="Times New Roman"/>
                <w:lang w:val="ru-RU"/>
              </w:rPr>
            </w:pPr>
            <w:r w:rsidRPr="001B1715">
              <w:rPr>
                <w:rFonts w:ascii="Times New Roman" w:hAnsi="Times New Roman" w:cs="Times New Roman"/>
                <w:lang w:val="ru-RU"/>
              </w:rPr>
              <w:t>Протокол № 1 от ______________</w:t>
            </w:r>
          </w:p>
          <w:p w:rsidR="001B1715" w:rsidRPr="001B1715" w:rsidRDefault="001B1715" w:rsidP="003F3643">
            <w:pPr>
              <w:rPr>
                <w:rFonts w:ascii="Times New Roman" w:hAnsi="Times New Roman" w:cs="Times New Roman"/>
                <w:lang w:val="ru-RU"/>
              </w:rPr>
            </w:pPr>
          </w:p>
          <w:p w:rsidR="001B1715" w:rsidRPr="00BB7670" w:rsidRDefault="001B1715" w:rsidP="003F3643">
            <w:pPr>
              <w:rPr>
                <w:rFonts w:ascii="Times New Roman" w:hAnsi="Times New Roman" w:cs="Times New Roman"/>
              </w:rPr>
            </w:pPr>
            <w:r w:rsidRPr="00BB7670">
              <w:rPr>
                <w:rFonts w:ascii="Times New Roman" w:hAnsi="Times New Roman" w:cs="Times New Roman"/>
              </w:rPr>
              <w:t>________________/</w:t>
            </w:r>
            <w:proofErr w:type="spellStart"/>
            <w:r w:rsidRPr="00BB7670">
              <w:rPr>
                <w:rFonts w:ascii="Times New Roman" w:hAnsi="Times New Roman" w:cs="Times New Roman"/>
              </w:rPr>
              <w:t>Мусина</w:t>
            </w:r>
            <w:proofErr w:type="spellEnd"/>
            <w:r w:rsidRPr="00BB7670">
              <w:rPr>
                <w:rFonts w:ascii="Times New Roman" w:hAnsi="Times New Roman" w:cs="Times New Roman"/>
              </w:rPr>
              <w:t xml:space="preserve"> А.Г/</w:t>
            </w:r>
          </w:p>
          <w:p w:rsidR="001B1715" w:rsidRPr="000273FF" w:rsidRDefault="001B1715" w:rsidP="003F3643">
            <w:pPr>
              <w:rPr>
                <w:rFonts w:ascii="Times New Roman" w:hAnsi="Times New Roman" w:cs="Times New Roman"/>
              </w:rPr>
            </w:pPr>
            <w:proofErr w:type="spellStart"/>
            <w:r w:rsidRPr="000273FF">
              <w:rPr>
                <w:rFonts w:ascii="Times New Roman" w:hAnsi="Times New Roman" w:cs="Times New Roman"/>
              </w:rPr>
              <w:t>Руководитель</w:t>
            </w:r>
            <w:proofErr w:type="spellEnd"/>
            <w:r w:rsidRPr="000273FF">
              <w:rPr>
                <w:rFonts w:ascii="Times New Roman" w:hAnsi="Times New Roman" w:cs="Times New Roman"/>
              </w:rPr>
              <w:t xml:space="preserve"> ШМО</w:t>
            </w:r>
          </w:p>
          <w:p w:rsidR="001B1715" w:rsidRDefault="001B1715" w:rsidP="003F3643">
            <w:pPr>
              <w:rPr>
                <w:rFonts w:ascii="Times New Roman" w:hAnsi="Times New Roman" w:cs="Times New Roman"/>
              </w:rPr>
            </w:pPr>
          </w:p>
          <w:p w:rsidR="001B1715" w:rsidRPr="000273FF" w:rsidRDefault="001B1715" w:rsidP="003F36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1B1715" w:rsidRPr="001B1715" w:rsidRDefault="001B1715" w:rsidP="003F364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B1715">
              <w:rPr>
                <w:rFonts w:ascii="Times New Roman" w:hAnsi="Times New Roman" w:cs="Times New Roman"/>
                <w:b/>
                <w:lang w:val="ru-RU"/>
              </w:rPr>
              <w:t>Согласовано</w:t>
            </w:r>
          </w:p>
          <w:p w:rsidR="001B1715" w:rsidRPr="001B1715" w:rsidRDefault="001B1715" w:rsidP="003F3643">
            <w:pPr>
              <w:rPr>
                <w:rFonts w:ascii="Times New Roman" w:hAnsi="Times New Roman" w:cs="Times New Roman"/>
                <w:lang w:val="ru-RU"/>
              </w:rPr>
            </w:pPr>
            <w:r w:rsidRPr="001B1715">
              <w:rPr>
                <w:rFonts w:ascii="Times New Roman" w:hAnsi="Times New Roman" w:cs="Times New Roman"/>
                <w:lang w:val="ru-RU"/>
              </w:rPr>
              <w:t>Заместитель директора по УР МБОУ «</w:t>
            </w:r>
            <w:proofErr w:type="spellStart"/>
            <w:r w:rsidRPr="001B1715">
              <w:rPr>
                <w:rFonts w:ascii="Times New Roman" w:hAnsi="Times New Roman" w:cs="Times New Roman"/>
                <w:lang w:val="ru-RU"/>
              </w:rPr>
              <w:t>Яныльская</w:t>
            </w:r>
            <w:proofErr w:type="spellEnd"/>
            <w:r w:rsidRPr="001B1715">
              <w:rPr>
                <w:rFonts w:ascii="Times New Roman" w:hAnsi="Times New Roman" w:cs="Times New Roman"/>
                <w:lang w:val="ru-RU"/>
              </w:rPr>
              <w:t xml:space="preserve"> средняя школа </w:t>
            </w:r>
            <w:proofErr w:type="spellStart"/>
            <w:r w:rsidRPr="001B1715">
              <w:rPr>
                <w:rFonts w:ascii="Times New Roman" w:hAnsi="Times New Roman" w:cs="Times New Roman"/>
                <w:lang w:val="ru-RU"/>
              </w:rPr>
              <w:t>им.Р.М</w:t>
            </w:r>
            <w:proofErr w:type="spellEnd"/>
            <w:r w:rsidRPr="001B171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B1715">
              <w:rPr>
                <w:rFonts w:ascii="Times New Roman" w:hAnsi="Times New Roman" w:cs="Times New Roman"/>
                <w:lang w:val="ru-RU"/>
              </w:rPr>
              <w:t>Зарипова</w:t>
            </w:r>
            <w:proofErr w:type="spellEnd"/>
            <w:r w:rsidRPr="001B1715"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  <w:p w:rsidR="001B1715" w:rsidRPr="00A05E13" w:rsidRDefault="001B1715" w:rsidP="003F36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__________/</w:t>
            </w:r>
            <w:proofErr w:type="spellStart"/>
            <w:r>
              <w:rPr>
                <w:rFonts w:ascii="Times New Roman" w:hAnsi="Times New Roman" w:cs="Times New Roman"/>
              </w:rPr>
              <w:t>Мулюкова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Л.А/</w:t>
            </w:r>
          </w:p>
        </w:tc>
        <w:tc>
          <w:tcPr>
            <w:tcW w:w="3115" w:type="dxa"/>
          </w:tcPr>
          <w:p w:rsidR="001B1715" w:rsidRPr="001B1715" w:rsidRDefault="001B1715" w:rsidP="003F364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B1715">
              <w:rPr>
                <w:rFonts w:ascii="Times New Roman" w:hAnsi="Times New Roman" w:cs="Times New Roman"/>
                <w:b/>
                <w:lang w:val="ru-RU"/>
              </w:rPr>
              <w:t>Утверждено</w:t>
            </w:r>
          </w:p>
          <w:p w:rsidR="001B1715" w:rsidRPr="001B1715" w:rsidRDefault="001B1715" w:rsidP="003F3643">
            <w:pPr>
              <w:rPr>
                <w:rFonts w:ascii="Times New Roman" w:hAnsi="Times New Roman" w:cs="Times New Roman"/>
                <w:lang w:val="ru-RU"/>
              </w:rPr>
            </w:pPr>
            <w:r w:rsidRPr="001B1715">
              <w:rPr>
                <w:rFonts w:ascii="Times New Roman" w:hAnsi="Times New Roman" w:cs="Times New Roman"/>
                <w:lang w:val="ru-RU"/>
              </w:rPr>
              <w:t>Директор МБОУ «</w:t>
            </w:r>
            <w:proofErr w:type="spellStart"/>
            <w:r w:rsidRPr="001B1715">
              <w:rPr>
                <w:rFonts w:ascii="Times New Roman" w:hAnsi="Times New Roman" w:cs="Times New Roman"/>
                <w:lang w:val="ru-RU"/>
              </w:rPr>
              <w:t>Яныльская</w:t>
            </w:r>
            <w:proofErr w:type="spellEnd"/>
            <w:r w:rsidRPr="001B1715">
              <w:rPr>
                <w:rFonts w:ascii="Times New Roman" w:hAnsi="Times New Roman" w:cs="Times New Roman"/>
                <w:lang w:val="ru-RU"/>
              </w:rPr>
              <w:t xml:space="preserve"> средняя школа им. </w:t>
            </w:r>
            <w:proofErr w:type="spellStart"/>
            <w:r w:rsidRPr="001B1715">
              <w:rPr>
                <w:rFonts w:ascii="Times New Roman" w:hAnsi="Times New Roman" w:cs="Times New Roman"/>
                <w:lang w:val="ru-RU"/>
              </w:rPr>
              <w:t>Р.М.Зарипова</w:t>
            </w:r>
            <w:proofErr w:type="spellEnd"/>
            <w:r w:rsidRPr="001B1715">
              <w:rPr>
                <w:rFonts w:ascii="Times New Roman" w:hAnsi="Times New Roman" w:cs="Times New Roman"/>
                <w:lang w:val="ru-RU"/>
              </w:rPr>
              <w:t>»</w:t>
            </w:r>
          </w:p>
          <w:p w:rsidR="001B1715" w:rsidRPr="001B1715" w:rsidRDefault="001B1715" w:rsidP="003F3643">
            <w:pPr>
              <w:rPr>
                <w:rFonts w:ascii="Times New Roman" w:hAnsi="Times New Roman" w:cs="Times New Roman"/>
                <w:lang w:val="ru-RU"/>
              </w:rPr>
            </w:pPr>
            <w:r w:rsidRPr="001B1715">
              <w:rPr>
                <w:rFonts w:ascii="Times New Roman" w:hAnsi="Times New Roman" w:cs="Times New Roman"/>
                <w:lang w:val="ru-RU"/>
              </w:rPr>
              <w:t>_____________/Шакиров Р.Р/</w:t>
            </w:r>
          </w:p>
        </w:tc>
      </w:tr>
    </w:tbl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>РАБОЧАЯ ПРОГРАММА</w:t>
      </w: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>(</w:t>
      </w:r>
      <w:r w:rsidRPr="0013199B">
        <w:rPr>
          <w:rFonts w:ascii="Times New Roman" w:hAnsi="Times New Roman" w:cs="Times New Roman"/>
        </w:rPr>
        <w:t>ID</w:t>
      </w:r>
      <w:r w:rsidRPr="001B1715">
        <w:rPr>
          <w:rFonts w:ascii="Times New Roman" w:hAnsi="Times New Roman" w:cs="Times New Roman"/>
          <w:lang w:val="ru-RU"/>
        </w:rPr>
        <w:t xml:space="preserve"> 4171399)</w:t>
      </w: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>учебного предмета</w:t>
      </w: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proofErr w:type="gramStart"/>
      <w:r w:rsidRPr="001B1715">
        <w:rPr>
          <w:rFonts w:ascii="Times New Roman" w:hAnsi="Times New Roman" w:cs="Times New Roman"/>
          <w:lang w:val="ru-RU"/>
        </w:rPr>
        <w:t>« Русский</w:t>
      </w:r>
      <w:proofErr w:type="gramEnd"/>
      <w:r w:rsidRPr="001B1715">
        <w:rPr>
          <w:rFonts w:ascii="Times New Roman" w:hAnsi="Times New Roman" w:cs="Times New Roman"/>
          <w:lang w:val="ru-RU"/>
        </w:rPr>
        <w:t xml:space="preserve"> язык»</w:t>
      </w: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>для 1-4 классов</w:t>
      </w: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>начального общего образования на</w:t>
      </w: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>2022-2023 учебный год</w:t>
      </w: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right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Составитель: Нуриева Людмила Германовна</w:t>
      </w:r>
    </w:p>
    <w:p w:rsidR="001B1715" w:rsidRPr="001B1715" w:rsidRDefault="001B1715" w:rsidP="001B1715">
      <w:pPr>
        <w:spacing w:after="0"/>
        <w:jc w:val="right"/>
        <w:rPr>
          <w:rFonts w:ascii="Times New Roman" w:hAnsi="Times New Roman" w:cs="Times New Roman"/>
          <w:lang w:val="ru-RU"/>
        </w:rPr>
      </w:pPr>
      <w:r w:rsidRPr="001B1715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учитель начальных классов</w:t>
      </w:r>
    </w:p>
    <w:p w:rsidR="001B1715" w:rsidRPr="001B1715" w:rsidRDefault="001B1715" w:rsidP="001B1715">
      <w:pPr>
        <w:spacing w:after="0"/>
        <w:jc w:val="right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right"/>
        <w:rPr>
          <w:rFonts w:ascii="Times New Roman" w:hAnsi="Times New Roman" w:cs="Times New Roman"/>
          <w:lang w:val="ru-RU"/>
        </w:rPr>
      </w:pPr>
    </w:p>
    <w:p w:rsidR="001B1715" w:rsidRPr="001B1715" w:rsidRDefault="001B1715" w:rsidP="001B1715">
      <w:pPr>
        <w:spacing w:after="0"/>
        <w:jc w:val="right"/>
        <w:rPr>
          <w:rFonts w:ascii="Times New Roman" w:hAnsi="Times New Roman" w:cs="Times New Roman"/>
          <w:lang w:val="ru-RU"/>
        </w:rPr>
      </w:pPr>
    </w:p>
    <w:p w:rsidR="00623C8D" w:rsidRPr="001B1715" w:rsidRDefault="001B1715" w:rsidP="001B1715">
      <w:pPr>
        <w:spacing w:after="0"/>
        <w:jc w:val="center"/>
        <w:rPr>
          <w:rFonts w:ascii="Times New Roman" w:hAnsi="Times New Roman" w:cs="Times New Roman"/>
          <w:lang w:val="ru-RU"/>
        </w:rPr>
      </w:pPr>
      <w:proofErr w:type="spellStart"/>
      <w:r w:rsidRPr="001B1715">
        <w:rPr>
          <w:rFonts w:ascii="Times New Roman" w:hAnsi="Times New Roman" w:cs="Times New Roman"/>
          <w:lang w:val="ru-RU"/>
        </w:rPr>
        <w:t>с.Яныль</w:t>
      </w:r>
      <w:proofErr w:type="spellEnd"/>
      <w:r w:rsidRPr="001B1715">
        <w:rPr>
          <w:rFonts w:ascii="Times New Roman" w:hAnsi="Times New Roman" w:cs="Times New Roman"/>
          <w:lang w:val="ru-RU"/>
        </w:rPr>
        <w:t xml:space="preserve"> 2022 г.</w:t>
      </w:r>
    </w:p>
    <w:p w:rsidR="00623C8D" w:rsidRPr="001B1715" w:rsidRDefault="00623C8D">
      <w:pPr>
        <w:autoSpaceDE w:val="0"/>
        <w:autoSpaceDN w:val="0"/>
        <w:spacing w:after="216" w:line="220" w:lineRule="exact"/>
        <w:rPr>
          <w:lang w:val="ru-RU"/>
        </w:rPr>
      </w:pPr>
    </w:p>
    <w:p w:rsidR="00623C8D" w:rsidRPr="001B1715" w:rsidRDefault="00623C8D">
      <w:pPr>
        <w:autoSpaceDE w:val="0"/>
        <w:autoSpaceDN w:val="0"/>
        <w:spacing w:after="216" w:line="220" w:lineRule="exact"/>
        <w:rPr>
          <w:lang w:val="ru-RU"/>
        </w:rPr>
      </w:pPr>
    </w:p>
    <w:p w:rsidR="00D81555" w:rsidRPr="00D57BA4" w:rsidRDefault="00331DCB">
      <w:pPr>
        <w:autoSpaceDE w:val="0"/>
        <w:autoSpaceDN w:val="0"/>
        <w:spacing w:after="0" w:line="230" w:lineRule="auto"/>
        <w:rPr>
          <w:lang w:val="ru-RU"/>
        </w:rPr>
      </w:pPr>
      <w:r w:rsidRPr="00D57BA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D81555" w:rsidRPr="00331DCB" w:rsidRDefault="00331DCB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началь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общего образования Федерального государственного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обра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зовательного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приори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331DCB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теты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, сформулированные в Примерной программе воспитания.</w:t>
      </w:r>
    </w:p>
    <w:p w:rsidR="00D81555" w:rsidRPr="00331DCB" w:rsidRDefault="00331DCB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D81555" w:rsidRPr="00331DCB" w:rsidRDefault="00331DCB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Русский язык является основой всего процесса обучения в на​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чальной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значительным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потенциа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​лом в развитии функциональной грамотности младших школь​ников, особенно таких её компонентов, как языковая, комму​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никативная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читательская, общекультурная и социальная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гра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мотность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различ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сферах и ситуациях общения способствуют успешной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соци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ализации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мировании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турных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адек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ственных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ценностей, принятых в обществе правил и норм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пове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дения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личност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—длительный процесс, разворачивающийся на протяжении изучения содержания предмета.</w:t>
      </w:r>
    </w:p>
    <w:p w:rsidR="00D81555" w:rsidRPr="00331DCB" w:rsidRDefault="00331DCB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планиру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емых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совер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шенствованию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речи младших школьников. Языковой материал призван сформировать первоначальные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струк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школь​ников направлено на решение практической задачи развития всех видов речевой деятельности, отработку навыков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усвоенных норм русского литературного языка, речевых норм и правил речевого этикета в процессе устного и 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письмен​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общения. Ряд задач по совершенствованию речевой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решаются совместно с учебным предметом «Литературное чтение».</w:t>
      </w:r>
    </w:p>
    <w:p w:rsidR="00D81555" w:rsidRDefault="00331DCB">
      <w:pPr>
        <w:autoSpaceDE w:val="0"/>
        <w:autoSpaceDN w:val="0"/>
        <w:spacing w:before="7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«Русского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​ка», в 1 классе —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132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ч. </w:t>
      </w:r>
    </w:p>
    <w:p w:rsidR="00331DCB" w:rsidRPr="00331DCB" w:rsidRDefault="00331DC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</w:p>
    <w:p w:rsidR="001B1715" w:rsidRDefault="00331DCB" w:rsidP="001B1715">
      <w:pPr>
        <w:autoSpaceDE w:val="0"/>
        <w:autoSpaceDN w:val="0"/>
        <w:spacing w:before="430" w:after="0" w:line="230" w:lineRule="auto"/>
        <w:ind w:left="180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:rsidR="001B1715" w:rsidRPr="001B1715" w:rsidRDefault="001B1715" w:rsidP="001B1715">
      <w:pPr>
        <w:rPr>
          <w:lang w:val="ru-RU"/>
        </w:rPr>
      </w:pPr>
    </w:p>
    <w:p w:rsidR="001B1715" w:rsidRDefault="001B1715" w:rsidP="001B1715">
      <w:pPr>
        <w:rPr>
          <w:lang w:val="ru-RU"/>
        </w:rPr>
      </w:pPr>
    </w:p>
    <w:p w:rsidR="001B1715" w:rsidRPr="00331DCB" w:rsidRDefault="001B1715" w:rsidP="001B1715">
      <w:pPr>
        <w:autoSpaceDE w:val="0"/>
        <w:autoSpaceDN w:val="0"/>
        <w:spacing w:after="0"/>
        <w:ind w:right="144"/>
        <w:rPr>
          <w:lang w:val="ru-RU"/>
        </w:rPr>
      </w:pPr>
      <w:r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дей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ствий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1B1715" w:rsidRPr="00331DCB" w:rsidRDefault="001B1715" w:rsidP="001B171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1B1715" w:rsidRPr="00331DCB" w:rsidRDefault="001B1715" w:rsidP="001B1715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331DCB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​ка как государственного языка Российской Федерации; пони​</w:t>
      </w:r>
      <w:r w:rsidRPr="00331DCB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мание роли русского языка как языка межнационального об​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щения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; осознание правильной устной и письменной речи как показателя общей культуры человека;</w:t>
      </w:r>
    </w:p>
    <w:p w:rsidR="001B1715" w:rsidRPr="00331DCB" w:rsidRDefault="001B1715" w:rsidP="001B1715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овладение основными видами речевой деятельности на ос​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нове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аудированием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говорением,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чте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нием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, письмом;</w:t>
      </w:r>
    </w:p>
    <w:p w:rsidR="001B1715" w:rsidRPr="00331DCB" w:rsidRDefault="001B1715" w:rsidP="001B1715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фонетике, графике, лексике, морфе​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мике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использова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речевой деятельности норм современного русского литера​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турного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1B1715" w:rsidRDefault="001B1715" w:rsidP="001B1715">
      <w:pPr>
        <w:tabs>
          <w:tab w:val="left" w:pos="1020"/>
        </w:tabs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</w:t>
      </w:r>
    </w:p>
    <w:p w:rsidR="00D81555" w:rsidRPr="001B1715" w:rsidRDefault="001B1715" w:rsidP="001B1715">
      <w:pPr>
        <w:tabs>
          <w:tab w:val="left" w:pos="1020"/>
        </w:tabs>
        <w:rPr>
          <w:lang w:val="ru-RU"/>
        </w:rPr>
        <w:sectPr w:rsidR="00D81555" w:rsidRPr="001B1715" w:rsidSect="001B1715">
          <w:pgSz w:w="11900" w:h="16840"/>
          <w:pgMar w:top="436" w:right="650" w:bottom="356" w:left="1418" w:header="720" w:footer="720" w:gutter="0"/>
          <w:cols w:space="720" w:equalWidth="0">
            <w:col w:w="9740" w:space="0"/>
          </w:cols>
          <w:docGrid w:linePitch="360"/>
        </w:sectPr>
      </w:pPr>
      <w:r>
        <w:rPr>
          <w:lang w:val="ru-RU"/>
        </w:rPr>
        <w:tab/>
      </w:r>
    </w:p>
    <w:p w:rsidR="001B1715" w:rsidRPr="001B1715" w:rsidRDefault="00331DCB" w:rsidP="001B1715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.</w:t>
      </w:r>
    </w:p>
    <w:p w:rsidR="00D81555" w:rsidRPr="00331DCB" w:rsidRDefault="00331DCB">
      <w:pPr>
        <w:autoSpaceDE w:val="0"/>
        <w:autoSpaceDN w:val="0"/>
        <w:spacing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81555" w:rsidRPr="00331DCB" w:rsidRDefault="00331DCB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небольших рассказов повествовательного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харак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тера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самостоя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​тельном чтении вслух.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</w:t>
      </w:r>
      <w:proofErr w:type="gram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и 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количе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proofErr w:type="gram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звуко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выми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Количе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ство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слогов в слове. Ударный слог.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твёр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дости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Слоговое чтение (ориентация на букву, обозначающую глас​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Чте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с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интонациями и паузами в соответствии со знаками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препи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нания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. Осознанное чтение слов,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Письмо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пространстве листа в тетради и на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простран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стве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классной доски. Гигиенические требования, которые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необ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ходимо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соблюдать во время </w:t>
      </w:r>
      <w:proofErr w:type="spellStart"/>
      <w:proofErr w:type="gram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письма.Начертание</w:t>
      </w:r>
      <w:proofErr w:type="spellEnd"/>
      <w:proofErr w:type="gram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письменных прописных и строчных букв.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Пись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букв, буквосочетаний, слогов, слов, предложений с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соблюде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нием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гигиенических норм. Письмо разборчивым, аккуратным почерком. Письмо под диктовку слов и предложений,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написа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 правописания и их применение: раздельное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написа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слов; обозначение гласных после шипящих в сочетаниях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ши (в положении под ударением),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ща, чу,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пропис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ная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D81555" w:rsidRPr="00331DCB" w:rsidRDefault="00331DCB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F0F50"/>
          <w:sz w:val="24"/>
          <w:lang w:val="ru-RU"/>
        </w:rPr>
        <w:t>СИСТЕМАТИЧЕСКИЙ КУРС</w:t>
      </w:r>
    </w:p>
    <w:p w:rsidR="00D81555" w:rsidRPr="00331DCB" w:rsidRDefault="00D81555">
      <w:pPr>
        <w:rPr>
          <w:lang w:val="ru-RU"/>
        </w:rPr>
        <w:sectPr w:rsidR="00D81555" w:rsidRPr="00331DCB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Pr="00331DCB" w:rsidRDefault="00D81555">
      <w:pPr>
        <w:autoSpaceDE w:val="0"/>
        <w:autoSpaceDN w:val="0"/>
        <w:spacing w:after="72" w:line="220" w:lineRule="exact"/>
        <w:rPr>
          <w:lang w:val="ru-RU"/>
        </w:rPr>
      </w:pPr>
    </w:p>
    <w:p w:rsidR="00D81555" w:rsidRPr="00331DCB" w:rsidRDefault="00331DCB">
      <w:pPr>
        <w:autoSpaceDE w:val="0"/>
        <w:autoSpaceDN w:val="0"/>
        <w:spacing w:after="0" w:line="262" w:lineRule="auto"/>
        <w:ind w:left="180" w:right="2016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Звуки речи. Гласные и согласные звуки, их различение. Уда​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рение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в слове. Гласные ударные и безударные. Твёрдые и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мяг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​кие согласные звуки, их различение. Звонкие и глухие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соглас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ные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последова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тельность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. Использование алфавита для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упорядочения списка слов.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современного русского литературного языка (на ограниченном перечне слов, отрабатываемом в учеб​</w:t>
      </w:r>
      <w:r w:rsidRPr="00331DCB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нике).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Предложение как единица языка (ознакомление). Слово, предложение (наблюдение над сходством и различи​ем). Установление связи слов в предложении при помощи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смыс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ловых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вопросов.</w:t>
      </w:r>
    </w:p>
    <w:p w:rsidR="00D81555" w:rsidRPr="00331DCB" w:rsidRDefault="00331DCB">
      <w:pPr>
        <w:autoSpaceDE w:val="0"/>
        <w:autoSpaceDN w:val="0"/>
        <w:spacing w:before="70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Восстановление деформированных предложений.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Составле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предложений из набора форм слов.</w:t>
      </w:r>
    </w:p>
    <w:p w:rsidR="00D81555" w:rsidRPr="00331DCB" w:rsidRDefault="00331DCB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:rsidR="00D81555" w:rsidRPr="00331DCB" w:rsidRDefault="00331DCB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раздельное написание слов в предложении;</w:t>
      </w:r>
    </w:p>
    <w:p w:rsidR="00D81555" w:rsidRPr="00331DCB" w:rsidRDefault="00331DCB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прописная буква в начале предложения и в именах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собствен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: в именах и фамилиях людей, кличках животных;</w:t>
      </w:r>
    </w:p>
    <w:p w:rsidR="00D81555" w:rsidRPr="00331DCB" w:rsidRDefault="00331DC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перенос слов (без учёта морфемного членения слова);</w:t>
      </w:r>
    </w:p>
    <w:p w:rsidR="00D81555" w:rsidRPr="00331DCB" w:rsidRDefault="00331DCB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гласные после шипящих в сочетаниях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ши (в положении под ударением),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ща, чу,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D81555" w:rsidRPr="00331DCB" w:rsidRDefault="00331DC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сочетания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чк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чн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D81555" w:rsidRPr="00331DCB" w:rsidRDefault="00331DCB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:rsidR="00D81555" w:rsidRPr="00331DCB" w:rsidRDefault="00331DCB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знаки препинания в конце предложения: точка,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вопроситель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и восклицательный знаки. Алгоритм списывания текста.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щение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. Ситуации устного общения</w:t>
      </w:r>
    </w:p>
    <w:p w:rsidR="00D81555" w:rsidRPr="00331DCB" w:rsidRDefault="00D81555">
      <w:pPr>
        <w:rPr>
          <w:lang w:val="ru-RU"/>
        </w:rPr>
        <w:sectPr w:rsidR="00D81555" w:rsidRPr="00331DCB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D81555" w:rsidRPr="00331DCB" w:rsidRDefault="00D81555">
      <w:pPr>
        <w:autoSpaceDE w:val="0"/>
        <w:autoSpaceDN w:val="0"/>
        <w:spacing w:after="66" w:line="220" w:lineRule="exact"/>
        <w:rPr>
          <w:lang w:val="ru-RU"/>
        </w:rPr>
      </w:pPr>
    </w:p>
    <w:p w:rsidR="00D81555" w:rsidRPr="00331DCB" w:rsidRDefault="00331DCB">
      <w:pPr>
        <w:autoSpaceDE w:val="0"/>
        <w:autoSpaceDN w:val="0"/>
        <w:spacing w:after="0" w:line="271" w:lineRule="auto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щения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(приветствие, прощание, извинение, благодарность, об​ращение с просьбой).</w:t>
      </w:r>
    </w:p>
    <w:p w:rsidR="00D81555" w:rsidRPr="00331DCB" w:rsidRDefault="001B1715" w:rsidP="001B1715">
      <w:pPr>
        <w:tabs>
          <w:tab w:val="left" w:pos="4455"/>
        </w:tabs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</w:t>
      </w:r>
      <w:r w:rsidR="00331DCB"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81555" w:rsidRPr="00331DCB" w:rsidRDefault="00331DCB">
      <w:pPr>
        <w:autoSpaceDE w:val="0"/>
        <w:autoSpaceDN w:val="0"/>
        <w:spacing w:before="382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81555" w:rsidRPr="00331DCB" w:rsidRDefault="00331DCB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осознание своей этнокультурной и российской граждан​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ской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межнацио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нального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 народов России;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сопричастность к прошлому, настоящему и будущему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сво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человеке как члене об​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щества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прави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лах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проявление сопереживания, уважения и доброжелатель​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стремление к самовыражению в разных видах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художе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ственной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в том числе в искусстве слова;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осозна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важности русского языка как средства общения и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самовы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ражения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бережное отношение к физическому и психическому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здо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ровью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​вил общения;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трудо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​вой деятельности, интерес к различным профессиям,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возника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ющий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обсуждении примеров из художественных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произве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дений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D81555" w:rsidRDefault="00D81555">
      <w:pPr>
        <w:rPr>
          <w:lang w:val="ru-RU"/>
        </w:rPr>
      </w:pP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ность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:rsidR="001B1715" w:rsidRPr="00331DCB" w:rsidRDefault="001B1715" w:rsidP="001B1715">
      <w:pPr>
        <w:autoSpaceDE w:val="0"/>
        <w:autoSpaceDN w:val="0"/>
        <w:spacing w:before="262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частеречная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принадлежность,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грамматиче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ский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признак, лексическое значение и др.); устанавливать аналогии языковых единиц;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(языковые единицы) по определённо​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му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признаку;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языковом материале закономерности и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проти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воречия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языко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выми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единицами, самостоятельно выделять учебные операции при анализе языковых единиц;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мулировать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запрос на дополнительную информацию;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причинно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​следственные связи в ситуациях наблюдения за языковым материалом, делать выводы.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формулировать цель, планировать из​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менения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языкового объекта, речевой ситуации;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проводить по предложенному плану несложное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лингви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стическое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мини-​исследование,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распознавать достоверную и недостоверную информацию самостоятельно или на основании 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предложенного учителем способа её проверки (обращаясь к словарям, справочникам, учебнику);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анализировать и создавать текстовую, видео​,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графиче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​скую, звуковую информацию в соответствии с учебной зада​чей;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лингвистическую информацию, зафиксирован​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ную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воспринимать и формулировать суждения, выражать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эмо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ции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соответствии с целями и условиями общения в знакомой среде;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уважительное отношение к собеседнику, со​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блюдать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ведения диалоги и дискуссии;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аргументированно высказывать своё  мне​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высказывание в соответствии с постав​ленной задачей;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готовить небольшие публичные выступления о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результа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тах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парной и групповой работы, о результатах наблюдения, выполненного мини-​исследования, проектного задания;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1B1715" w:rsidRPr="00331DCB" w:rsidRDefault="001B1715" w:rsidP="001B1715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r w:rsidRPr="00331DCB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причины успеха/неудач учебной деятель​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 своей деятельности и деятельно​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сти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одноклассников, объективно оценивать их по предложен​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критериям.</w:t>
      </w:r>
    </w:p>
    <w:p w:rsidR="001B1715" w:rsidRPr="00331DCB" w:rsidRDefault="001B1715" w:rsidP="001B1715">
      <w:pPr>
        <w:autoSpaceDE w:val="0"/>
        <w:autoSpaceDN w:val="0"/>
        <w:spacing w:before="262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(ин​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дивидуальные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телем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формата планирования, распределения промежуточных шагов и сроков;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1B1715" w:rsidRPr="00331DCB" w:rsidRDefault="001B1715" w:rsidP="001B1715">
      <w:pPr>
        <w:rPr>
          <w:lang w:val="ru-RU"/>
        </w:rPr>
        <w:sectPr w:rsidR="001B1715" w:rsidRPr="00331DCB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1B1715" w:rsidRPr="00331DCB" w:rsidRDefault="001B1715" w:rsidP="001B1715">
      <w:pPr>
        <w:autoSpaceDE w:val="0"/>
        <w:autoSpaceDN w:val="0"/>
        <w:spacing w:after="78" w:line="220" w:lineRule="exact"/>
        <w:rPr>
          <w:lang w:val="ru-RU"/>
        </w:rPr>
      </w:pPr>
    </w:p>
    <w:p w:rsidR="001B1715" w:rsidRPr="00331DCB" w:rsidRDefault="001B1715" w:rsidP="001B1715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оценивать свой вклад в общий результат;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:rsidR="001B1715" w:rsidRPr="00331DCB" w:rsidRDefault="001B1715" w:rsidP="001B1715">
      <w:pPr>
        <w:autoSpaceDE w:val="0"/>
        <w:autoSpaceDN w:val="0"/>
        <w:spacing w:before="262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B1715" w:rsidRPr="00331DCB" w:rsidRDefault="001B1715" w:rsidP="001B1715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первом классе 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слово и предложение; вычленять слова из пред​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ложений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вычленять звуки из слова;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различать гласные и согласные звуки (в том числе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разли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чать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в слове согласный звук [й’] и гласный звук [и]);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различать понятия «звук» и «буква»;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и буквой </w:t>
      </w:r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в конце слова;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правильно называть буквы русского алфавита;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вать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знание последовательности букв русского алфавита для упорядочения небольшого списка слов;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писать аккуратным разборчивым почерком без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искаже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прописные и строчные буквы, соединения букв, слова;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применять изученные правила правописания: раздельное написание слов в предложении; знаки препинания в конце пред​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ложения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сло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​гам (простые случаи: слова из слогов типа «согласный + глас​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»); гласные после шипящих в сочетаниях </w:t>
      </w:r>
      <w:proofErr w:type="spellStart"/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ши 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(в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положе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нии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под ударением), </w:t>
      </w:r>
      <w:proofErr w:type="spellStart"/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31DC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находить и исправлять ошибки на изученные правила, описки;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понимать прослушанный текст;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тексте слова, значение которых требует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уточ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​нения;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331DCB">
        <w:rPr>
          <w:lang w:val="ru-RU"/>
        </w:rPr>
        <w:br/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устно составлять текст из 3—5 предложений по сюжет​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картинкам и наблюдениям;</w:t>
      </w:r>
      <w:r w:rsidRPr="00331DCB">
        <w:rPr>
          <w:lang w:val="ru-RU"/>
        </w:rPr>
        <w:tab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—    использовать изученные понятия в процессе решения учебных задач.</w:t>
      </w:r>
    </w:p>
    <w:p w:rsidR="001B1715" w:rsidRPr="00331DCB" w:rsidRDefault="001B1715">
      <w:pPr>
        <w:rPr>
          <w:lang w:val="ru-RU"/>
        </w:rPr>
        <w:sectPr w:rsidR="001B1715" w:rsidRPr="00331DCB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Pr="00331DCB" w:rsidRDefault="00D81555">
      <w:pPr>
        <w:autoSpaceDE w:val="0"/>
        <w:autoSpaceDN w:val="0"/>
        <w:spacing w:after="78" w:line="220" w:lineRule="exact"/>
        <w:rPr>
          <w:lang w:val="ru-RU"/>
        </w:rPr>
      </w:pPr>
    </w:p>
    <w:p w:rsidR="00D81555" w:rsidRPr="00331DCB" w:rsidRDefault="00D81555">
      <w:pPr>
        <w:autoSpaceDE w:val="0"/>
        <w:autoSpaceDN w:val="0"/>
        <w:spacing w:after="64" w:line="220" w:lineRule="exact"/>
        <w:rPr>
          <w:lang w:val="ru-RU"/>
        </w:rPr>
      </w:pPr>
      <w:bookmarkStart w:id="0" w:name="_GoBack"/>
      <w:bookmarkEnd w:id="0"/>
    </w:p>
    <w:p w:rsidR="00D81555" w:rsidRDefault="00331DCB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200"/>
        <w:gridCol w:w="528"/>
        <w:gridCol w:w="1104"/>
        <w:gridCol w:w="1140"/>
        <w:gridCol w:w="806"/>
        <w:gridCol w:w="3794"/>
        <w:gridCol w:w="1080"/>
        <w:gridCol w:w="1382"/>
      </w:tblGrid>
      <w:tr w:rsidR="00D81555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D81555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555" w:rsidRDefault="00D815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555" w:rsidRDefault="00D8155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555" w:rsidRDefault="00D815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555" w:rsidRDefault="00D815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555" w:rsidRDefault="00D815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555" w:rsidRDefault="00D81555"/>
        </w:tc>
      </w:tr>
      <w:tr w:rsidR="00D815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D81555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D81555">
        <w:trPr>
          <w:trHeight w:hRule="exact" w:val="53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картинок, выстроенных в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​вильной последовательности: анализ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изображённых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собы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тий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обсуждение сюжета,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устного рассказа с опорой на картинки; Работа с серией сюжетных картинок с нарушенной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вательностью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анализ изображённых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событий, установление правильной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последовательности событий, объяснение ошибки художника, внесение изменений в последователь​</w:t>
            </w:r>
            <w:r w:rsidRPr="00331DCB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ность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картинок, составление устного рассказа по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восстанов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​ленной серии картинок;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 небольших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рассказов повествовательного характера (например, рассказ о случаях из школьной жизни и т. д.);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 небольших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рассказов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сательного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характера (например,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как результат совместных наблюдений, описание модели звукового состава слова и т. д.); Самостоятельная работа: составление короткого рассказа по опорным словам;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результатам совместного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составления рассказов, объяснение уместности или неуместности использования тех или иных речевых средств, участие в диалоге, высказывание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обоснование своей точки зрения;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текста, понимание текста при его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прослушивании;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" w:history="1">
              <w:r w:rsidR="00103FEB" w:rsidRPr="00430528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https://uchi.ru/</w:t>
              </w:r>
            </w:hyperlink>
          </w:p>
          <w:p w:rsidR="00103FEB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https://edudocs.info/prezentaciya-na-temu-sostavlenie-ustnyh-rasskazov--7677.html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</w:p>
        </w:tc>
      </w:tr>
    </w:tbl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200"/>
        <w:gridCol w:w="528"/>
        <w:gridCol w:w="1104"/>
        <w:gridCol w:w="1140"/>
        <w:gridCol w:w="806"/>
        <w:gridCol w:w="3794"/>
        <w:gridCol w:w="1080"/>
        <w:gridCol w:w="1382"/>
      </w:tblGrid>
      <w:tr w:rsidR="00D81555">
        <w:trPr>
          <w:trHeight w:hRule="exact" w:val="49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Звуки речи. Интонационное выделение звука в слове. Определение частотного звука в стихотворении. Называние слов с заданным звуком.</w:t>
            </w:r>
          </w:p>
          <w:p w:rsidR="00D81555" w:rsidRPr="00331DCB" w:rsidRDefault="00331DCB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Дифференциация близких по акустико-артикуляционным признакам звуков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«Скажи так, как я»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(отрабатывается умение воспроизводить заданный учителем образец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ционного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выделения звука в слове);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заданный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звук?» (ловить мяч нужно только тогда, когда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ведущий называет слово с заданным звуком,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отрабатывается умение определять наличие заданного звука в слове);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Игра​соревнование «Кто запомнит больше слов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 при прослушивании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стихотворения»;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заданным звуком;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зависимости от места заданного звука в слове (начало, середина, конец слова);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группировка слов по первому звуку(по последнему звуку), по наличию близких в акустико-артикуляционном отношении звуков ([н] —[м], [р] — [л], [с] — [ш] и др.);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моделирование звукового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состава слова в игровых ситуациях;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 фишек разного цвета для фиксации качественных характеристик звуков;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https://uchi.ru/</w:t>
              </w:r>
            </w:hyperlink>
          </w:p>
          <w:p w:rsidR="00103FEB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https://nsportal.ru/nachalnaya-shkola/russkii-yazyk/2017/11/13/prezentatsiya-k-uroku-russkogo-yazyka-obuchenie-gramote-v</w:t>
              </w:r>
            </w:hyperlink>
          </w:p>
          <w:p w:rsidR="00103FEB" w:rsidRDefault="00103F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49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последовательности звуков в слове и количества звуков.</w:t>
            </w:r>
          </w:p>
          <w:p w:rsidR="00D81555" w:rsidRPr="00331DCB" w:rsidRDefault="00331DCB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Сопоставление слов, различающихся одним или несколькими звуками.</w:t>
            </w:r>
          </w:p>
          <w:p w:rsidR="00D81555" w:rsidRPr="00331DCB" w:rsidRDefault="00331DCB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Звуковой анализ слова, работа со 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соотнесение слов с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ствующими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 моделями;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основанию (например, твёрдые— мягкие согласные звуки);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гласные звуки отличаются по произношению от согласных звуков?»; как результат участия в диалоге: различение гласных и согласных звуков по отсутствию/наличию преграды;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братца» (парный по твёрдости — мягкости звук);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твёрдые согласные звуки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отличаются от мягких согласных звуков?»;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характеристика особенностей гласных, согласных звуков, обоснование своей точки зрения, выслушивание одноклассников;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этапы своей работы, оценивать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 и результат выполнения задания;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упражнения по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определению количества слогов в слове, приведение доказательства;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подбор слов с заданным количеством слогов;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103FEB" w:rsidRPr="00D57BA4" w:rsidRDefault="009D6C9E" w:rsidP="00103FE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kopilkaurokov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nachalniyeKlassi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</w:tbl>
    <w:p w:rsidR="00D81555" w:rsidRPr="00103FEB" w:rsidRDefault="00D81555">
      <w:pPr>
        <w:autoSpaceDE w:val="0"/>
        <w:autoSpaceDN w:val="0"/>
        <w:spacing w:after="0" w:line="14" w:lineRule="exact"/>
        <w:rPr>
          <w:lang w:val="ru-RU"/>
        </w:rPr>
      </w:pPr>
    </w:p>
    <w:p w:rsidR="00D81555" w:rsidRPr="00103FEB" w:rsidRDefault="00D81555">
      <w:pPr>
        <w:rPr>
          <w:lang w:val="ru-RU"/>
        </w:rPr>
        <w:sectPr w:rsidR="00D81555" w:rsidRPr="00103FEB">
          <w:pgSz w:w="16840" w:h="11900"/>
          <w:pgMar w:top="284" w:right="640" w:bottom="69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1555" w:rsidRPr="00103FEB" w:rsidRDefault="00D815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200"/>
        <w:gridCol w:w="528"/>
        <w:gridCol w:w="1104"/>
        <w:gridCol w:w="1140"/>
        <w:gridCol w:w="806"/>
        <w:gridCol w:w="3794"/>
        <w:gridCol w:w="1080"/>
        <w:gridCol w:w="1382"/>
      </w:tblGrid>
      <w:tr w:rsidR="00D81555" w:rsidRPr="00103FEB" w:rsidTr="00103FEB">
        <w:trPr>
          <w:trHeight w:hRule="exact" w:val="22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подбор слова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ударным гласным звуком;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слогоударными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схемами: подбор слов, соответствующих схеме;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месту ударения;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исправление ошибок, допущенных при делении слов на слоги, 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определении ударного звука;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103FEB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https://nsportal.ru/nachalnaya-shkola/russkii-yazyk/2012/05/06/prezentatsiya-glasnye-i-soglasnye-zvuki-i-bukvy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33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80" w:after="0" w:line="245" w:lineRule="auto"/>
              <w:ind w:left="72" w:right="576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Твёрдость и мягкость согласных звуков как смыслоразличительная функция.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согласных звуков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«Скажи так, как я»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(отрабатывается умение воспроизводить заданный учителем образец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ционного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выделения звука в слове);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заданный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звук?» (ловить мяч нужно только тогда, когда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ведущий называет слово с заданным звуком,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отрабатывается умение определять наличие заданного звука в слове);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Игра​соревнование «Кто запомнит больше слов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 при прослушивании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стихотворения»;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заданным звуком;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зависимости от места заданного звука в слове (начало, середина, конец слова);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80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103FEB" w:rsidRDefault="009D6C9E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7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https://uchitelya.com/russkiy-yazyk/125589-prezentaciya-tverdye-i-myagkie-soglasnye-zvuki-ih-smyslorazlichitelnaya-rol.html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31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Дифференциация парных по твёрдости — мягкости согласных звуков. Дифференциация парных по звонкости — глухости звуков (без введения терминов «звонкость», «глухость»)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54" w:lineRule="auto"/>
              <w:ind w:left="72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фишек разного цвета для фиксации качественных характеристик звуков;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задания: проанализировать предложенную модель звукового состава слова и рассказать о ней;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подбор слов,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заданной модели;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соотнесение слов с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ствующими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 моделями;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основанию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например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звуки);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8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103FEB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9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https://uchitelya.com/russkiy-yazyk/125589-prezentaciya-tverdye-i-myagkie-soglasnye-zvuki-ih-smyslorazlichitelnaya-rol.html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007968">
        <w:trPr>
          <w:trHeight w:hRule="exact" w:val="22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2.6.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7" w:lineRule="auto"/>
              <w:ind w:left="72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 как минимальная произносительная единица. Слогообразующая функция гласных звуков. Определение количества слогов в слове.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(простые однозначные случаи)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месту ударения;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исправление ошибок, допущенных при делении слов на слоги, 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определении ударного звука;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0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103FEB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1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https://nsportal.ru/nachalnaya-shkola/russkii-yazyk/2017/01/10/prezentatsiya-k-uroku-russkogo-yazyka-slog-kak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 w:rsidRPr="001B1715" w:rsidTr="00007968">
        <w:trPr>
          <w:trHeight w:hRule="exact" w:val="355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331DC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  <w:tr w:rsidR="00D81555" w:rsidRPr="00103FEB" w:rsidTr="00007968">
        <w:trPr>
          <w:trHeight w:hRule="exact" w:val="214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50" w:lineRule="auto"/>
              <w:ind w:left="72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гигиенических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требований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которые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необходимо соблюдать во время письма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поэлементного состава букв;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«Конструктор букв»,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направленное на составление буквы из элементов; Моделирование (из пластилина, из проволоки) букв;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2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007968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3" w:history="1">
              <w:r w:rsidR="00007968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https://nsportal.ru/nachalnaya-shkola/russkii-yazyk/2017/01/10/prezentatsiya-k-uroku-russkogo-yazyka-slog-kak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007968">
        <w:trPr>
          <w:trHeight w:hRule="exact" w:val="22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50" w:lineRule="auto"/>
              <w:ind w:left="72" w:right="288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начертаний письменных заглавных и строчных букв. Создание единства звука, зрительного образа обозначающего его буквы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двигательного образа этой буквы.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начертанием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прописных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строчных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под диктовку слов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предложений, состоящих из трёх — пяти слов со звуками в сильной позиции;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в процессе совместного обсуждения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алгорит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списывания;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Удобно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читать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записанное без пробелов между словами?»;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4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007968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5" w:history="1">
              <w:r w:rsidR="00007968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https://nsportal.ru/nachalnaya-shkola/russkii-yazyk/2017/01/10/prezentatsiya-k-uroku-russkogo-yazyka-slog-kak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007968">
        <w:trPr>
          <w:trHeight w:hRule="exact" w:val="2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 букв, буквосочетаний, слогов, слов, предложений с соблюдением гигиенических норм.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разборчивым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аккуратным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письмом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под диктовку слов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предложений, состоящих из трёх — пяти слов со звуками в сильной позиции;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соотнесение одних и тех же слов, написан​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печатным и письменным шрифтом; Упражнение: запись письменными буквами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слова/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/короткого текста, написанного печатными буквами;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в процессе совместного обсуждения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алгорит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списывания;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6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007968" w:rsidRDefault="000079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https://infourok.ru/prezentaciya-k-uroku-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russkogo-yazika-v-klasse-yazik-kak-sredstvo-obscheniya-poryadok-deystviy-pri-spisivanii-1484402.html</w:t>
            </w:r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3.4.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54" w:lineRule="auto"/>
              <w:ind w:left="72" w:right="144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Удобно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читать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записанное без пробелов между словами?»;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7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007968" w:rsidRPr="00D57BA4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8" w:history="1">
              <w:r w:rsidR="00007968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007968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007968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kopilkaurokov</w:t>
              </w:r>
              <w:r w:rsidR="00007968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007968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007968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  <w:r w:rsidR="00007968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nachalniyeKlassi</w:t>
              </w:r>
              <w:r w:rsidR="00007968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007968">
        <w:trPr>
          <w:trHeight w:hRule="exact" w:val="24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поэлементного состава букв;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под диктовку слов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предложений, состоящих из трёх — пяти слов со звуками в сильной позиции;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письменными буквами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слова/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/короткого текста, написанного печатными буквами;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9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007968" w:rsidRDefault="000079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поэлементного состава букв;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«Конструктор букв»,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направленное на составление буквы из элементов; Упражнение: запись под диктовку слов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предложений, состоящих из трёх — пяти слов со звуками в сильной позиции;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соотнесение одних и тех же слов, написан​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печатным и письменным шрифтом; Упражнение: запись письменными буквами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слова/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/короткого текста, написанного печатными буквами;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0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007968" w:rsidRDefault="000079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007968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буквосочетания​ ми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правильным оформлением начала и конца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обязательным объяснением случаев употребления заглавной буквы;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собственных на заданную букву;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1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Pr="00D57BA4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2" w:history="1">
              <w:r w:rsidR="00975112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975112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975112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kopilkaurokov</w:t>
              </w:r>
              <w:r w:rsidR="00975112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975112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975112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  <w:r w:rsidR="00975112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nachalniyeKlassi</w:t>
              </w:r>
              <w:r w:rsidR="00975112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975112">
        <w:trPr>
          <w:trHeight w:hRule="exact" w:val="24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3.8.</w:t>
            </w:r>
          </w:p>
        </w:tc>
        <w:tc>
          <w:tcPr>
            <w:tcW w:w="52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 (в положении под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ударением)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обязательным объяснением случаев употребления заглавной буквы;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собственных на заданную букву;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3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7511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  <w:p w:rsidR="00103FEB" w:rsidRPr="00103FEB" w:rsidRDefault="00103FEB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975112">
        <w:trPr>
          <w:trHeight w:hRule="exact" w:val="24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</w:t>
            </w:r>
            <w:proofErr w:type="spellStart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правильным оформлением начала и конца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обязательным объяснением случаев употребления заглавной буквы;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4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7511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  <w:p w:rsidR="00103FEB" w:rsidRPr="00103FEB" w:rsidRDefault="00103FE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975112">
        <w:trPr>
          <w:trHeight w:hRule="exact" w:val="241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обязательным объяснением случаев употребления заглавной буквы;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собственных на заданную букву;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5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D6C9E" w:rsidP="0097511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6" w:history="1">
              <w:r w:rsidR="00975112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https://nsportal.ru/nachalnaya-shkola/russkii-yazyk/2022/02/08/prezentatsiya-po-russkomu-yazyku-po-teme-zaglavnaya-bukva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975112">
        <w:trPr>
          <w:trHeight w:hRule="exact" w:val="20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буквосочетания​ ми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правильным оформлением начала и конца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с соблюдением пробелов между словами;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7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75112" w:rsidP="0097511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https://infourok.ru/prezentaciya-po-russkomu-yazyku-na-temu-perenos-slov-1-klass-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4047130.html</w:t>
            </w:r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975112">
        <w:trPr>
          <w:trHeight w:hRule="exact" w:val="213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3.12.</w:t>
            </w:r>
          </w:p>
        </w:tc>
        <w:tc>
          <w:tcPr>
            <w:tcW w:w="52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обязательным объяснением случаев употребления заглавной буквы;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собственных на заданную букву;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8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Pr="00975112" w:rsidRDefault="00975112" w:rsidP="0097511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https://infourok.ru/prezentaciya-po-russkomu-yazyku-na-temu-perenos-slov-1-klass-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4047130.html</w:t>
            </w:r>
          </w:p>
          <w:p w:rsidR="00103FEB" w:rsidRPr="00103FEB" w:rsidRDefault="00103FEB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60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D81555" w:rsidRPr="001B171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331DC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D81555" w:rsidRPr="00103FEB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 w:right="1440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на тему «Язык — средство общения людей»;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«Можно ли общаться без помощи языка?»;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формулирование вывода о языке как основном средстве человеческого общения;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рисунками и текстом как основа анализа особенно​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стей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ситуаций устного и письменного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придумать ситуацию, когда необходимо воспользоваться письменной речью;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9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0" w:history="1">
              <w:r w:rsidR="00975112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https://nsportal.ru/sites/default/files/2022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  <w:tr w:rsidR="00D81555" w:rsidRPr="00103FEB" w:rsidTr="00975112">
        <w:trPr>
          <w:trHeight w:hRule="exact" w:val="30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звуки, их различение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русского языка», в ходе которой актуализируются знания,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приобретённые в период обучения грамоте;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установление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основания для сравнения звуков;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(устно) звуки по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заданным признакам;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1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7511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https://nsportal.ru/shkola/russkiy-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yazyk/library/2016/03/29/prezentatsiya-na-temu-povtoryaem-fonetiku</w:t>
            </w:r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975112">
        <w:trPr>
          <w:trHeight w:hRule="exact" w:val="22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2.2.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 [й’]</w:t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гласный звук </w:t>
            </w:r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[и]</w:t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Шипящие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(устно) звуки по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признакам;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«Отгадай звук» (определение звука по его </w:t>
            </w:r>
            <w:r w:rsidRPr="00331DCB">
              <w:rPr>
                <w:lang w:val="ru-RU"/>
              </w:rPr>
              <w:br/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стике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2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3" w:history="1">
              <w:r w:rsidR="00975112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https://nsportal.ru/nachalnaya-shkola/russkii-yazyk/2017/02/17/zvonkie-i-gluhie-soglasnye-zvuki-1-klass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«Отгадай звук» (определение звука по его </w:t>
            </w:r>
            <w:r w:rsidRPr="00331DCB">
              <w:rPr>
                <w:lang w:val="ru-RU"/>
              </w:rPr>
              <w:br/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стике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звука (выбирая из ряда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женных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и его качественной характеристики; Работа в парах: группировка звуков по заданному основанию;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оценивание правильности предложенной характеристики звука,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нахож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дение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допущенных при характеристике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ошибок;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Дидактическая игра «Детективы», в ходе игры нужно в ряду предложенных слов находить слова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заданными характеристиками звукового состава;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4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7511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chtenie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/2015/10/09/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prezentatsiya-delenie-slov-na-slogi</w:t>
            </w:r>
            <w:proofErr w:type="spellEnd"/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D81555" w:rsidRPr="00103FEB">
        <w:trPr>
          <w:trHeight w:hRule="exact" w:val="31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о, у, ы, э</w:t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слова с буквой </w:t>
            </w:r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э</w:t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Обозначение на письме мягкости согласных звуков буквами </w:t>
            </w:r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я, и</w:t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Функции букв </w:t>
            </w:r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</w:t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звуко​буквенный состав слов;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предложенной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звуко​бук​венной модели;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меньше количества букв, количество звуков больше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букв;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количества слогов в слове,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нение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основания для деления слов на слоги;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5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7511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chtenie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/2015/10/09/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prezentatsiya-delenie</w:t>
            </w:r>
            <w:proofErr w:type="spellEnd"/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3.2.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звуко​буквенный состав слов;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предложенной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звуко​бук​венной модели;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меньше количества букв, количество звуков больше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букв;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количества слогов в слове,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нение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основания для деления слов на слоги; Работа в парах: нахождение в тексте слов с заданными характеристиками звукового и слогового состава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6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7" w:history="1">
              <w:r w:rsidR="00975112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https://nsportal.ru/sites/default/files/2020/05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основаниям (ь обозначает мягкость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предшествующего согласного);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«Кто лучше расскажет о слове», в ходе выполнения упражнения отрабатывается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умение строить устное речевое высказывание об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обозначении звуков буква​ми; о звуковом и буквенном составе слова;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Игра-​соревнование «Повтори алфавит»;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8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975112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9" w:history="1">
              <w:r w:rsidR="00975112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оспитательная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деятельность: 1,3, 5</w:t>
            </w:r>
          </w:p>
        </w:tc>
      </w:tr>
      <w:tr w:rsidR="00D81555" w:rsidRPr="00103FEB" w:rsidTr="00623C8D">
        <w:trPr>
          <w:trHeight w:hRule="exact" w:val="158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алфавит: правильное название букв, знание их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алфавита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упорядочения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списка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Игра-​соревнование «Повтори алфавит»;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Совместное выполнение упражнения «Запиши слова по алфавиту»;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0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1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Tr="00623C8D">
        <w:trPr>
          <w:trHeight w:hRule="exact" w:val="305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 w:rsidTr="00623C8D">
        <w:trPr>
          <w:trHeight w:hRule="exact" w:val="267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D81555" w:rsidRPr="00103FEB" w:rsidTr="00623C8D">
        <w:trPr>
          <w:trHeight w:hRule="exact" w:val="15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вопросы могут отвечать слова?»;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вопросы«кто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?», «что?»;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2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3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4.2.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группировки слов по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признаку: отвечают на вопрос «что?» / отвечают на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вопрос«кто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?»;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вопросы«какой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?», «какая?», «какое?», «какие?»;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нахождение в тексте слов по заданным основаниям, например поиск слов, отвечающих на вопрос «какая?»;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вопросы«что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делать?», «что сделать?»;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отработка умения задавать к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приведённым словам вопросы «что делать?», «что сделать?»;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4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5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вопросы«что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делать?», «что сделать?»;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отработка умения задавать к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приведённым словам вопросы «что делать?», «что сделать?»;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в тексте слов по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заданному основанию, например слов, отвечающих на вопрос «что делает?»;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6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7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  <w:tr w:rsidR="00D81555" w:rsidRPr="00103FE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умение читать схему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преобразовывать информацию,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предложения, соответствующие схеме, с учётом знаков препинания в конце схемы;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составление предложения из набора слов;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8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9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623C8D">
        <w:trPr>
          <w:trHeight w:hRule="exact" w:val="155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восстановление предложения в процессе выбора нужной формы слова, данного в скобках;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сюжетными картинками и 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0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1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623C8D">
        <w:trPr>
          <w:trHeight w:hRule="exact" w:val="1569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52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4" w:after="0" w:line="250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деление деформированного текста на предложения, корректировка оформления предложений, списывание с учётом правильного оформления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ний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4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2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3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623C8D">
        <w:trPr>
          <w:trHeight w:hRule="exact" w:val="15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5.4.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сюжетными картинками и 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4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5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D81555" w:rsidRPr="00103FEB">
        <w:trPr>
          <w:trHeight w:hRule="exact" w:val="51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Ознакомление с правилами правописания и их применение: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слов в предложении;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перенос слов (без учёта морфемного членения слова);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гласные после шипящих в сочетаниях </w:t>
            </w:r>
            <w:proofErr w:type="spellStart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, ши</w:t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ударением), </w:t>
            </w:r>
            <w:proofErr w:type="spellStart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;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proofErr w:type="spellStart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слова с непроверяемыми гласными и согласными (перечень слов в орфографическом словаре учебника);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сходными по звучанию, но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ными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написанию, установление причин возможной ошибки при записи этих слов;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выявление места в слове, где можно допустить ошибку;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Беседа, актуализирующая последовательность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действий при списывании;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 правильности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аккуратности списывания;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в предложенных текстах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ственных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имён существительных,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выводов, соотнесение сделанных выводов с формулировкой правила в учебнике;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предложений, включающих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имена существительные;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небольшой рассказ, включив в него определённое количество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собственных имён существительных;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использовать правило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правописания собственных имён при решении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задач (выбор написания, например: Орёл — орёл, Снежинка — снежинка, Пушок —пушок и т. д.).;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выбор необходимого знака препинания в конце предложения;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6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7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169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52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отработка правописания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сочета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ний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осуществление самоконтроля при использовании правил;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слов с сочетаниями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формулирование правила по результатам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наблюдения, соотнесение вывода с текстом учебника; Орфографический тренинг: написание слов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сочетаниями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8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9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http://korolevairin.ucoz.net/load/obuchenie _gramote/6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D81555" w:rsidRPr="00103FEB">
        <w:trPr>
          <w:trHeight w:hRule="exact" w:val="28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7.1.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рисунками, на которых изображены разные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общения (приветствие, прощание,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извинение,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благодар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ность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обращение с просьбой), устное обсуждение этих ситуаций, выбор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каждой ситуации слов речевого этикета;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диалог, в ходе которого обсуждаются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общения, в которых выражается просьба, обосновывается выбор слов речевого этикета,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выражения просьбы; Моделирование речевой ситуации вежливого отказа с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зованием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опорных слов;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ситуации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выражения просьбы, извинения, вежливого отказа;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0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9D6C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1" w:history="1">
              <w:r w:rsidR="00623C8D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https://multiurok.ru/files/prezentatsiia-k-uroku-obucheniia-gramote-1-klass-r.html</w:t>
              </w:r>
            </w:hyperlink>
          </w:p>
          <w:p w:rsidR="00103FEB" w:rsidRPr="00103FEB" w:rsidRDefault="00103F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623C8D">
        <w:trPr>
          <w:trHeight w:hRule="exact" w:val="20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ситуации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просьбы, извинения, вежливого отказа; Моделирование речевой ситуации, содержащей извинение, анализ данной ситуации, выбор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адекватных средств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женного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набора этикетных слов,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соответствующих заданным ситуациям общения;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C8D" w:rsidRPr="00D57BA4" w:rsidRDefault="009D6C9E" w:rsidP="00623C8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2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623C8D" w:rsidP="00623C8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https://multiurok.ru/files/p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rezentatsiia-k-uroku-obucheniia-gramote-1-klass-r.html</w:t>
            </w:r>
          </w:p>
          <w:p w:rsidR="00103FEB" w:rsidRPr="00103FEB" w:rsidRDefault="00103FEB" w:rsidP="00623C8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623C8D">
        <w:trPr>
          <w:trHeight w:hRule="exact" w:val="22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вежливого отказа с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зованием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опорных слов;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ситуации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просьбы, извинения, вежливого отказа; Моделирование речевой ситуации, содержащей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извинение, анализ данной ситуации, выбор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адекватных средств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женного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набора этикетных слов,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соответствующих заданным ситуациям общения;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3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623C8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https://infourok.ru/prezentaciya-po-russkomu-yaziku-na-temu-situaciya-obscheniya-celi-v-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obschenii-2919316.html</w:t>
            </w:r>
          </w:p>
          <w:p w:rsidR="00103FEB" w:rsidRPr="00103FEB" w:rsidRDefault="00103FEB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 w:rsidTr="00623C8D">
        <w:trPr>
          <w:trHeight w:hRule="exact" w:val="22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вежливого отказа с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зованием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опорных слов;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женного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набора этикетных слов,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соответствующих заданным ситуациям общения; Творческое задание: придумать ситуации общения, в кото​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рых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могут быть употреблены предложенные этикетные слова;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C8D" w:rsidRPr="00D57BA4" w:rsidRDefault="009D6C9E" w:rsidP="00623C8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4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Pr="00D57BA4" w:rsidRDefault="00623C8D" w:rsidP="00623C8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russkomu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yaziku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temu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situaciya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obscheniya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celi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 w:rsidRPr="00D57BA4"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obschenii</w:t>
            </w:r>
            <w:r w:rsidRPr="00D57BA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-2919316.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  <w:p w:rsidR="00103FEB" w:rsidRPr="00103FEB" w:rsidRDefault="00103FEB" w:rsidP="00623C8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 w:rsidRPr="00103FEB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7.5.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придумать ситуации общения, в кото​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рых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могут быть употреблены предложенные этикетные слова;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дидактического текста с точки зрения наличия/отсутствия необходимых элементов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речево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этикета в описанных в тексте ситуациях общения;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предложенных </w:t>
            </w:r>
            <w:r w:rsidRPr="00331DCB">
              <w:rPr>
                <w:lang w:val="ru-RU"/>
              </w:rPr>
              <w:br/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юмористиче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ских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стихотворений с точки зрения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соблюдения героями стихотворений правил речевого этикета;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9D6C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5" w:history="1"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uchi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103FEB" w:rsidRPr="001871E1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103FEB" w:rsidRPr="00D57BA4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623C8D" w:rsidRDefault="00623C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 a-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russkomu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yaziku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situaciya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obscheniya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celi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-v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-obschenii-2919316.html</w:t>
            </w:r>
          </w:p>
          <w:p w:rsidR="00103FEB" w:rsidRPr="00103FEB" w:rsidRDefault="00103FE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Воспитательная деятельность: 1,3, 5</w:t>
            </w:r>
          </w:p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>
        <w:trPr>
          <w:trHeight w:hRule="exact" w:val="34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9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  <w:tr w:rsidR="00D81555">
        <w:trPr>
          <w:trHeight w:hRule="exact" w:val="328"/>
        </w:trPr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7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6840" w:h="11900"/>
          <w:pgMar w:top="284" w:right="640" w:bottom="12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78" w:line="220" w:lineRule="exact"/>
      </w:pPr>
    </w:p>
    <w:p w:rsidR="00D81555" w:rsidRDefault="00331DCB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D81555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555" w:rsidRDefault="00D8155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D81555" w:rsidRDefault="00D81555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555" w:rsidRDefault="00D8155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555" w:rsidRDefault="00D81555"/>
        </w:tc>
      </w:tr>
      <w:tr w:rsidR="00D815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серией сюжетных картинок. Пропись.</w:t>
            </w:r>
          </w:p>
          <w:p w:rsidR="00D81555" w:rsidRPr="00331DCB" w:rsidRDefault="00331DCB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Ориентировка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02.09.2022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собственым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D81555" w:rsidRPr="00331DCB" w:rsidRDefault="00331DCB">
            <w:pPr>
              <w:autoSpaceDE w:val="0"/>
              <w:autoSpaceDN w:val="0"/>
              <w:spacing w:before="70" w:after="0" w:line="271" w:lineRule="auto"/>
              <w:ind w:left="72" w:right="86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Отработка алгоритма действий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06.09.2022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07. 09.2022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D81555" w:rsidRDefault="00331DCB">
            <w:pPr>
              <w:autoSpaceDE w:val="0"/>
              <w:autoSpaceDN w:val="0"/>
              <w:spacing w:before="70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Горизонтальные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08. 09.2022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81" w:lineRule="auto"/>
              <w:ind w:left="72" w:right="144"/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09. 09.2022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D81555" w:rsidRDefault="00331DCB">
            <w:pPr>
              <w:autoSpaceDE w:val="0"/>
              <w:autoSpaceDN w:val="0"/>
              <w:spacing w:before="7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волнистые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13. 09.2022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98" w:right="650" w:bottom="9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D81555" w:rsidRDefault="00331DCB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полуовалов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14. 09.2022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D81555" w:rsidRDefault="00331DCB">
            <w:pPr>
              <w:autoSpaceDE w:val="0"/>
              <w:autoSpaceDN w:val="0"/>
              <w:spacing w:before="7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овалов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15. 09.2022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16. 09.2022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А,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20. 09.2022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А,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21. 09.2022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22. 09.2022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23. 09.2022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И, 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27. 09.2022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28. 09.2022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Дифференциация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зрительного образа букв ы-и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29. 09.2022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30. 09.2022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У, 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04.10.2022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05. 10.2022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06. 10.2022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07.10.2022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С, 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11. 10.2022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12. 10.2022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К,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13. 10.2022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14. 10.2022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18. 10.2022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19. 10.2022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Л, 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20. 10.2022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D57BA4" w:rsidRDefault="00D57BA4">
            <w:pPr>
              <w:rPr>
                <w:lang w:val="ru-RU"/>
              </w:rPr>
            </w:pPr>
            <w:r>
              <w:rPr>
                <w:lang w:val="ru-RU"/>
              </w:rPr>
              <w:t>21. 10.2022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Р, 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4F6A73" w:rsidRDefault="004F6A73">
            <w:pPr>
              <w:rPr>
                <w:lang w:val="ru-RU"/>
              </w:rPr>
            </w:pPr>
            <w:r>
              <w:rPr>
                <w:lang w:val="ru-RU"/>
              </w:rPr>
              <w:t>25. 10.2022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4F6A73" w:rsidRDefault="004F6A73">
            <w:pPr>
              <w:rPr>
                <w:lang w:val="ru-RU"/>
              </w:rPr>
            </w:pPr>
            <w:r>
              <w:rPr>
                <w:lang w:val="ru-RU"/>
              </w:rPr>
              <w:t>26. 10.2022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4F6A73" w:rsidRDefault="004F6A73">
            <w:pPr>
              <w:rPr>
                <w:lang w:val="ru-RU"/>
              </w:rPr>
            </w:pPr>
            <w:r>
              <w:rPr>
                <w:lang w:val="ru-RU"/>
              </w:rPr>
              <w:t>27. 10.2022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4F6A73" w:rsidRDefault="004F6A73">
            <w:pPr>
              <w:rPr>
                <w:lang w:val="ru-RU"/>
              </w:rPr>
            </w:pPr>
            <w:r>
              <w:rPr>
                <w:lang w:val="ru-RU"/>
              </w:rPr>
              <w:t>28. 10.2022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Е, 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4F6A73" w:rsidRDefault="004F6A73">
            <w:pPr>
              <w:rPr>
                <w:lang w:val="ru-RU"/>
              </w:rPr>
            </w:pPr>
            <w:r>
              <w:rPr>
                <w:lang w:val="ru-RU"/>
              </w:rPr>
              <w:t>08.11.2022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4F6A73" w:rsidRDefault="004F6A73">
            <w:pPr>
              <w:rPr>
                <w:lang w:val="ru-RU"/>
              </w:rPr>
            </w:pPr>
            <w:r>
              <w:rPr>
                <w:lang w:val="ru-RU"/>
              </w:rPr>
              <w:t>09. 11.2022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4F6A73">
            <w:r>
              <w:rPr>
                <w:lang w:val="ru-RU"/>
              </w:rPr>
              <w:t>10.11.2022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4F6A73" w:rsidRDefault="004F6A73">
            <w:pPr>
              <w:rPr>
                <w:lang w:val="ru-RU"/>
              </w:rPr>
            </w:pPr>
            <w:r>
              <w:rPr>
                <w:lang w:val="ru-RU"/>
              </w:rPr>
              <w:t>11. 11.2022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М, 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4F6A73" w:rsidRDefault="004F6A73">
            <w:pPr>
              <w:rPr>
                <w:lang w:val="ru-RU"/>
              </w:rPr>
            </w:pPr>
            <w:r>
              <w:rPr>
                <w:lang w:val="ru-RU"/>
              </w:rPr>
              <w:t>15. 11.2022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4F6A73">
            <w:r>
              <w:rPr>
                <w:lang w:val="ru-RU"/>
              </w:rPr>
              <w:t>16.11.2022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17. 11.2022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Письмо слов и предложений с буквами С, с -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18. 11.2022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22. 11.2022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23. 11.2022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П, п -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24. 11.2022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25. 11.2022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29. 11.2022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Т, т -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30. 11.2022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01. 12.2022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02. 12.2022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Я,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06. 12.2022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Дифференциция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 а - я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B5523F" w:rsidRDefault="00B5523F">
            <w:pPr>
              <w:rPr>
                <w:lang w:val="ru-RU"/>
              </w:rPr>
            </w:pPr>
            <w:r>
              <w:rPr>
                <w:lang w:val="ru-RU"/>
              </w:rPr>
              <w:t>07. 12.2022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08. 12.2022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09. 12.2022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13. 12.2022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Ч, 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14. 12.2022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cочетаний ча-чу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15. 12.2022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16. 12.2022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буквой 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20. 12.2022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21. 12.2022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Ш, ш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22. 12.2022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23. 12.2022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A71AC8">
            <w:pPr>
              <w:rPr>
                <w:lang w:val="ru-RU"/>
              </w:rPr>
            </w:pPr>
            <w:r>
              <w:rPr>
                <w:lang w:val="ru-RU"/>
              </w:rPr>
              <w:t>27. 12.2022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жи-ши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A71AC8" w:rsidRDefault="00366F30">
            <w:pPr>
              <w:rPr>
                <w:lang w:val="ru-RU"/>
              </w:rPr>
            </w:pPr>
            <w:r>
              <w:rPr>
                <w:lang w:val="ru-RU"/>
              </w:rPr>
              <w:t>10.01.2023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11.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Ё, ё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12.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 Й, 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13.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Й, 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17.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18.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Х,х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19.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20.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24.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Ю,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25.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26.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Ц, 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27.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 xml:space="preserve">31. </w:t>
            </w:r>
            <w:r w:rsidR="00366F30">
              <w:rPr>
                <w:lang w:val="ru-RU"/>
              </w:rPr>
              <w:t>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Э,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>01.02.2</w:t>
            </w:r>
            <w:r w:rsidR="00366F30">
              <w:rPr>
                <w:lang w:val="ru-RU"/>
              </w:rPr>
              <w:t>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>02. 02.2</w:t>
            </w:r>
            <w:r w:rsidR="00366F30">
              <w:rPr>
                <w:lang w:val="ru-RU"/>
              </w:rPr>
              <w:t>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Щ,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>03. 02.2</w:t>
            </w:r>
            <w:r w:rsidR="00366F30">
              <w:rPr>
                <w:lang w:val="ru-RU"/>
              </w:rPr>
              <w:t>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ши,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- ща, чу -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50296D" w:rsidRDefault="0050296D">
            <w:pPr>
              <w:rPr>
                <w:lang w:val="ru-RU"/>
              </w:rPr>
            </w:pPr>
            <w:r>
              <w:rPr>
                <w:lang w:val="ru-RU"/>
              </w:rPr>
              <w:t>07. 02.2</w:t>
            </w:r>
            <w:r w:rsidR="00366F30">
              <w:rPr>
                <w:lang w:val="ru-RU"/>
              </w:rPr>
              <w:t>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08. 02.2023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09. 02.2023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ъ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10. 02.2023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Написание слов,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с буквами ь, ъ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14. 02.2023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написания всех букв русского алфавита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15. 02.2023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Преобразование печатного шрифта в письменный.</w:t>
            </w:r>
          </w:p>
          <w:p w:rsidR="00D81555" w:rsidRDefault="00331DCB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16. 02.2023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 по выработке каллиграфически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правильного письма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17. 02.2023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с сочетаниями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28. 02.2023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слов с буквами е, ё, ю,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01.03.2023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о - ё, у-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02.03.2023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заглавной буквы в словах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03. 03.2023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 предложением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07. 03.2023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84" w:right="650" w:bottom="5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текстом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08. 03.2023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написания слов, 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66F30">
            <w:r>
              <w:rPr>
                <w:lang w:val="ru-RU"/>
              </w:rPr>
              <w:t>09.03.2023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Наша речь. Её значение в жизни людей. Язык и речь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10. 03.2023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 и предложение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14. 03.2023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Знаки препинания в конце предложения: точка, </w:t>
            </w:r>
            <w:r w:rsidRPr="00331DCB">
              <w:rPr>
                <w:lang w:val="ru-RU"/>
              </w:rPr>
              <w:br/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вопосительный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восклицательный знаки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15. 03.2023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Диалог. Осознание ситуации общения: с какой целью, с кем и где происходит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16. 03.2023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Речевой этикет: слова приветствия, прощания, извинения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366F30" w:rsidRDefault="00366F30">
            <w:pPr>
              <w:rPr>
                <w:lang w:val="ru-RU"/>
              </w:rPr>
            </w:pPr>
            <w:r>
              <w:rPr>
                <w:lang w:val="ru-RU"/>
              </w:rPr>
              <w:t>17. 03.2023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как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единицп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языка и речи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C76B4C" w:rsidRDefault="00C76B4C">
            <w:pPr>
              <w:rPr>
                <w:lang w:val="ru-RU"/>
              </w:rPr>
            </w:pPr>
            <w:r>
              <w:rPr>
                <w:lang w:val="ru-RU"/>
              </w:rPr>
              <w:t>21. 03.2023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Слово и слог. Деление слова </w:t>
            </w:r>
            <w:r w:rsidRPr="00331DCB">
              <w:rPr>
                <w:lang w:val="ru-RU"/>
              </w:rPr>
              <w:tab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 слоги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C76B4C" w:rsidRDefault="00C76B4C">
            <w:pPr>
              <w:rPr>
                <w:lang w:val="ru-RU"/>
              </w:rPr>
            </w:pPr>
            <w:r>
              <w:rPr>
                <w:lang w:val="ru-RU"/>
              </w:rPr>
              <w:t>22. 03.2023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 w:line="278" w:lineRule="auto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Перенос слов (простые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случаи, без стечения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согласных, без учёта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морфемного членения слова)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C76B4C" w:rsidRDefault="00C76B4C">
            <w:pPr>
              <w:rPr>
                <w:lang w:val="ru-RU"/>
              </w:rPr>
            </w:pPr>
            <w:r>
              <w:rPr>
                <w:lang w:val="ru-RU"/>
              </w:rPr>
              <w:t>23. 03.2023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как название предмета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C76B4C" w:rsidRDefault="00C76B4C">
            <w:pPr>
              <w:rPr>
                <w:lang w:val="ru-RU"/>
              </w:rPr>
            </w:pPr>
            <w:r>
              <w:rPr>
                <w:lang w:val="ru-RU"/>
              </w:rPr>
              <w:t>24. 03.2023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 w:line="271" w:lineRule="auto"/>
              <w:ind w:right="720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Слова, отвечающие на вопросы "кто?", "что?"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C76B4C" w:rsidRDefault="00C76B4C">
            <w:pPr>
              <w:rPr>
                <w:lang w:val="ru-RU"/>
              </w:rPr>
            </w:pPr>
            <w:r>
              <w:rPr>
                <w:lang w:val="ru-RU"/>
              </w:rPr>
              <w:t>04.04.2023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как название признака предмета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Pr="00C76B4C" w:rsidRDefault="00C76B4C">
            <w:pPr>
              <w:rPr>
                <w:lang w:val="ru-RU"/>
              </w:rPr>
            </w:pPr>
            <w:r>
              <w:rPr>
                <w:lang w:val="ru-RU"/>
              </w:rPr>
              <w:t>05.04.2023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815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/>
              <w:ind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вопросы "какой?", "какая?", "какое?", "какие?"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106.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Речевая ситуация: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обсуждение интересов и преодоление конфликтов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107.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Слово как название действия </w:t>
            </w:r>
            <w:r w:rsidRPr="00331DCB">
              <w:rPr>
                <w:lang w:val="ru-RU"/>
              </w:rPr>
              <w:tab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предмета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"что делать?", "что сделать?"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 w:rsidTr="00331DCB">
        <w:trPr>
          <w:trHeight w:hRule="exact" w:val="8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109.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Речевой этикет: ситуация знакомства. Вежливые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Слово, его значение. Роль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 в речи. Определение значения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уточнения. Работа со словарём.</w:t>
            </w:r>
          </w:p>
          <w:p w:rsidR="00D81555" w:rsidRPr="00331DCB" w:rsidRDefault="00331DCB">
            <w:pPr>
              <w:autoSpaceDE w:val="0"/>
              <w:autoSpaceDN w:val="0"/>
              <w:spacing w:before="70" w:after="0" w:line="262" w:lineRule="auto"/>
              <w:ind w:right="144"/>
              <w:jc w:val="center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Уточнение значения слова с помощью толкового словаря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112.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 w:rsidP="00331DCB">
            <w:pPr>
              <w:autoSpaceDE w:val="0"/>
              <w:autoSpaceDN w:val="0"/>
              <w:spacing w:before="98" w:after="0" w:line="271" w:lineRule="auto"/>
              <w:ind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 w:rsidP="00331DCB">
            <w:pPr>
              <w:autoSpaceDE w:val="0"/>
              <w:autoSpaceDN w:val="0"/>
              <w:spacing w:before="98" w:after="0" w:line="271" w:lineRule="auto"/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Звуки речи. Гласные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согласные звуки, их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ударные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безударные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115.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 w:line="281" w:lineRule="auto"/>
              <w:ind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над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единообразным написанием буквы безударного гласного звука в одинаковой части (корне) однокоренных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/>
              <w:ind w:left="72" w:right="144"/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Написание непроверяемой буквы безударного гласного звука в словах.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орфографическим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словарём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 и буквы их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обозначающие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Буквы е, ё, ю, я в слове.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84" w:right="650" w:bottom="3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Ь как показатель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согласного звука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и буквы, обозначающие согласные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Звонкие и глухие согласные звуки, их различение.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Согласный звук [й'] 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[и]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122.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/>
              <w:ind w:right="43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Парные и непарные по глухости-звонкости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на конце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слов с буквой парного по глухости-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звонкости на конце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/>
              <w:ind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Шипящие согласные звуки [ж], [ш], [ч'], [щ']. Правило правописания сочетания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чк-чн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126.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Комплескное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изученного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Орфоэпические нормы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произношения слов с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сочетаниями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 w:rsidP="00331DCB">
            <w:pPr>
              <w:autoSpaceDE w:val="0"/>
              <w:autoSpaceDN w:val="0"/>
              <w:spacing w:before="100" w:after="0" w:line="271" w:lineRule="auto"/>
              <w:ind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Отработка правил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правописания сочетаний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-ща, чу-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-ши.</w:t>
            </w:r>
          </w:p>
          <w:p w:rsidR="00D81555" w:rsidRPr="00331DCB" w:rsidRDefault="00331DCB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правил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правописания сочетаний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-ща, чу-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129.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Русский алфавит: правильное название букв, знание их </w:t>
            </w:r>
            <w:r w:rsidRPr="00331DCB">
              <w:rPr>
                <w:lang w:val="ru-RU"/>
              </w:rPr>
              <w:br/>
            </w: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последовательности.</w:t>
            </w:r>
          </w:p>
          <w:p w:rsidR="00D81555" w:rsidRPr="00331DCB" w:rsidRDefault="00331DCB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алфавита для работы со словарём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84" w:right="650" w:bottom="4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D815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131.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132.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со словами, близкими по значению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D815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81555">
        <w:trPr>
          <w:trHeight w:hRule="exact" w:val="810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1555" w:rsidRPr="00331DCB" w:rsidRDefault="00331DC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31DC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1555" w:rsidRDefault="00331D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</w:tr>
    </w:tbl>
    <w:p w:rsidR="00D81555" w:rsidRDefault="00D81555">
      <w:pPr>
        <w:autoSpaceDE w:val="0"/>
        <w:autoSpaceDN w:val="0"/>
        <w:spacing w:after="0" w:line="14" w:lineRule="exact"/>
      </w:pPr>
    </w:p>
    <w:p w:rsidR="00D81555" w:rsidRDefault="00D81555">
      <w:pPr>
        <w:sectPr w:rsidR="00D8155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Default="00D81555">
      <w:pPr>
        <w:autoSpaceDE w:val="0"/>
        <w:autoSpaceDN w:val="0"/>
        <w:spacing w:after="78" w:line="220" w:lineRule="exact"/>
      </w:pPr>
    </w:p>
    <w:p w:rsidR="00D81555" w:rsidRDefault="00331DCB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D81555" w:rsidRDefault="00331DCB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331DCB" w:rsidRDefault="00331DCB" w:rsidP="00331DCB">
      <w:pPr>
        <w:autoSpaceDE w:val="0"/>
        <w:autoSpaceDN w:val="0"/>
        <w:spacing w:after="0" w:line="271" w:lineRule="auto"/>
        <w:ind w:right="1152"/>
        <w:rPr>
          <w:rFonts w:ascii="Times New Roman" w:eastAsia="Times New Roman" w:hAnsi="Times New Roman"/>
          <w:color w:val="000000"/>
          <w:sz w:val="24"/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Канакина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В.П., Горецкий В.Г. Азбука. 1 класс. В 2 ч. /М.: Просвещение, 2019 г.; </w:t>
      </w:r>
    </w:p>
    <w:p w:rsidR="00D81555" w:rsidRPr="00331DCB" w:rsidRDefault="00331DCB" w:rsidP="00331DCB">
      <w:pPr>
        <w:autoSpaceDE w:val="0"/>
        <w:autoSpaceDN w:val="0"/>
        <w:spacing w:after="0" w:line="271" w:lineRule="auto"/>
        <w:ind w:right="1152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2. Горецкий В.Г. Прописи. 1 класс. В 4 ч. Просвещение, 2022 г.;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3.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Канакина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 В.П.; Горецкий В.Г. Русский язык. Учебник. 1 класс. /М.: Просвещение;2019 г.</w:t>
      </w:r>
    </w:p>
    <w:p w:rsidR="00D81555" w:rsidRPr="00331DCB" w:rsidRDefault="00331DCB">
      <w:pPr>
        <w:autoSpaceDE w:val="0"/>
        <w:autoSpaceDN w:val="0"/>
        <w:spacing w:before="262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81555" w:rsidRPr="00331DCB" w:rsidRDefault="00331DCB">
      <w:pPr>
        <w:autoSpaceDE w:val="0"/>
        <w:autoSpaceDN w:val="0"/>
        <w:spacing w:before="166" w:after="0" w:line="262" w:lineRule="auto"/>
        <w:ind w:right="1728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1.Канакина В.П., Горецкий В.Г. Русский язык. Рабочие программы. 1-4 классы. 2.Канакина В.П. Русский язык. Тестовые задания. 1 класс. / М.: Просвещение, 2019 г.</w:t>
      </w:r>
    </w:p>
    <w:p w:rsidR="00D81555" w:rsidRPr="00331DCB" w:rsidRDefault="00331DCB">
      <w:pPr>
        <w:autoSpaceDE w:val="0"/>
        <w:autoSpaceDN w:val="0"/>
        <w:spacing w:before="264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81555" w:rsidRPr="00331DCB" w:rsidRDefault="00331DCB">
      <w:pPr>
        <w:autoSpaceDE w:val="0"/>
        <w:autoSpaceDN w:val="0"/>
        <w:spacing w:before="168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D81555" w:rsidRPr="00331DCB" w:rsidRDefault="00D81555">
      <w:pPr>
        <w:rPr>
          <w:lang w:val="ru-RU"/>
        </w:rPr>
        <w:sectPr w:rsidR="00D81555" w:rsidRPr="00331DC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1555" w:rsidRPr="00331DCB" w:rsidRDefault="00D81555">
      <w:pPr>
        <w:autoSpaceDE w:val="0"/>
        <w:autoSpaceDN w:val="0"/>
        <w:spacing w:after="78" w:line="220" w:lineRule="exact"/>
        <w:rPr>
          <w:lang w:val="ru-RU"/>
        </w:rPr>
      </w:pPr>
    </w:p>
    <w:p w:rsidR="00D81555" w:rsidRPr="00331DCB" w:rsidRDefault="00331DCB">
      <w:pPr>
        <w:autoSpaceDE w:val="0"/>
        <w:autoSpaceDN w:val="0"/>
        <w:spacing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D81555" w:rsidRPr="00331DCB" w:rsidRDefault="00331DCB">
      <w:pPr>
        <w:autoSpaceDE w:val="0"/>
        <w:autoSpaceDN w:val="0"/>
        <w:spacing w:before="346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D81555" w:rsidRPr="00331DCB" w:rsidRDefault="00331DCB">
      <w:pPr>
        <w:autoSpaceDE w:val="0"/>
        <w:autoSpaceDN w:val="0"/>
        <w:spacing w:before="166" w:after="0" w:line="271" w:lineRule="auto"/>
        <w:ind w:right="8928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Классная доска.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Компьютер.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Проектор.</w:t>
      </w:r>
    </w:p>
    <w:p w:rsidR="00D81555" w:rsidRPr="00331DCB" w:rsidRDefault="00331DCB">
      <w:pPr>
        <w:autoSpaceDE w:val="0"/>
        <w:autoSpaceDN w:val="0"/>
        <w:spacing w:before="70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Колонки.</w:t>
      </w:r>
    </w:p>
    <w:p w:rsidR="00D81555" w:rsidRPr="00331DCB" w:rsidRDefault="00331DCB">
      <w:pPr>
        <w:autoSpaceDE w:val="0"/>
        <w:autoSpaceDN w:val="0"/>
        <w:spacing w:before="598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D81555" w:rsidRPr="00331DCB" w:rsidRDefault="00331DCB">
      <w:pPr>
        <w:autoSpaceDE w:val="0"/>
        <w:autoSpaceDN w:val="0"/>
        <w:spacing w:before="168" w:after="0" w:line="271" w:lineRule="auto"/>
        <w:ind w:right="8928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Классная доска.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Компьютер. </w:t>
      </w:r>
      <w:r w:rsidRPr="00331DCB">
        <w:rPr>
          <w:lang w:val="ru-RU"/>
        </w:rPr>
        <w:br/>
      </w: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Проектор.</w:t>
      </w:r>
    </w:p>
    <w:p w:rsidR="00D81555" w:rsidRPr="00331DCB" w:rsidRDefault="00331DCB">
      <w:pPr>
        <w:autoSpaceDE w:val="0"/>
        <w:autoSpaceDN w:val="0"/>
        <w:spacing w:before="70" w:after="0" w:line="230" w:lineRule="auto"/>
        <w:rPr>
          <w:lang w:val="ru-RU"/>
        </w:rPr>
      </w:pPr>
      <w:r w:rsidRPr="00331DCB">
        <w:rPr>
          <w:rFonts w:ascii="Times New Roman" w:eastAsia="Times New Roman" w:hAnsi="Times New Roman"/>
          <w:color w:val="000000"/>
          <w:sz w:val="24"/>
          <w:lang w:val="ru-RU"/>
        </w:rPr>
        <w:t>Колонки.</w:t>
      </w:r>
    </w:p>
    <w:sectPr w:rsidR="00D81555" w:rsidRPr="00331DCB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C9E" w:rsidRDefault="009D6C9E" w:rsidP="001B1715">
      <w:pPr>
        <w:spacing w:after="0" w:line="240" w:lineRule="auto"/>
      </w:pPr>
      <w:r>
        <w:separator/>
      </w:r>
    </w:p>
  </w:endnote>
  <w:endnote w:type="continuationSeparator" w:id="0">
    <w:p w:rsidR="009D6C9E" w:rsidRDefault="009D6C9E" w:rsidP="001B1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C9E" w:rsidRDefault="009D6C9E" w:rsidP="001B1715">
      <w:pPr>
        <w:spacing w:after="0" w:line="240" w:lineRule="auto"/>
      </w:pPr>
      <w:r>
        <w:separator/>
      </w:r>
    </w:p>
  </w:footnote>
  <w:footnote w:type="continuationSeparator" w:id="0">
    <w:p w:rsidR="009D6C9E" w:rsidRDefault="009D6C9E" w:rsidP="001B1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7968"/>
    <w:rsid w:val="00034616"/>
    <w:rsid w:val="0006063C"/>
    <w:rsid w:val="00103FEB"/>
    <w:rsid w:val="0015074B"/>
    <w:rsid w:val="001B1715"/>
    <w:rsid w:val="0029639D"/>
    <w:rsid w:val="00326F90"/>
    <w:rsid w:val="00331DCB"/>
    <w:rsid w:val="003349D1"/>
    <w:rsid w:val="00366F30"/>
    <w:rsid w:val="004F6A73"/>
    <w:rsid w:val="0050296D"/>
    <w:rsid w:val="00623C8D"/>
    <w:rsid w:val="00736F4F"/>
    <w:rsid w:val="00764B97"/>
    <w:rsid w:val="00975112"/>
    <w:rsid w:val="009D6C9E"/>
    <w:rsid w:val="00A71AC8"/>
    <w:rsid w:val="00AA1D8D"/>
    <w:rsid w:val="00B47730"/>
    <w:rsid w:val="00B5523F"/>
    <w:rsid w:val="00C76B4C"/>
    <w:rsid w:val="00CB0664"/>
    <w:rsid w:val="00D57BA4"/>
    <w:rsid w:val="00D8155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2F9B60"/>
  <w14:defaultImageDpi w14:val="300"/>
  <w15:docId w15:val="{5CB74DBA-80AE-4D83-A650-8A5524B1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103FEB"/>
    <w:rPr>
      <w:color w:val="0000FF" w:themeColor="hyperlink"/>
      <w:u w:val="single"/>
    </w:rPr>
  </w:style>
  <w:style w:type="character" w:customStyle="1" w:styleId="UnresolvedMention">
    <w:name w:val="Unresolved Mention"/>
    <w:basedOn w:val="a2"/>
    <w:uiPriority w:val="99"/>
    <w:semiHidden/>
    <w:unhideWhenUsed/>
    <w:rsid w:val="00103F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opilkaurokov.ru/nachalniyeKlassi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nsportal.ru/nachalnaya-shkola/russkii-yazyk/2017/01/10/prezentatsiya-k-uroku-russkogo-yazyka-slog-kak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nsportal.ru/sites/default/files/2020/05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://korolevairin.ucoz.net/load/obuchenie%20_gramote/6" TargetMode="External"/><Relationship Id="rId63" Type="http://schemas.openxmlformats.org/officeDocument/2006/relationships/hyperlink" Target="http://korolevairin.ucoz.net/load/obuchenie%20_gramote/6" TargetMode="External"/><Relationship Id="rId68" Type="http://schemas.openxmlformats.org/officeDocument/2006/relationships/hyperlink" Target="https://uchi.ru/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multiurok.ru/files/prezentatsiia-k-uroku-obucheniia-gramote-1-klass-r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11" Type="http://schemas.openxmlformats.org/officeDocument/2006/relationships/hyperlink" Target="https://nsportal.ru/nachalnaya-shkola/russkii-yazyk/2017/11/13/prezentatsiya-k-uroku-russkogo-yazyka-obuchenie-gramote-v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kopilkaurokov.ru/nachalniyeKlassi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nsportal.ru/sites/default/files/2022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://korolevairin.ucoz.net/load/obuchenie%20_gramote/6" TargetMode="External"/><Relationship Id="rId58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74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nachalnaya-shkola/russkii-yazyk/2012/05/06/prezentatsiya-glasnye-i-soglasnye-zvuki-i-bukvy" TargetMode="External"/><Relationship Id="rId23" Type="http://schemas.openxmlformats.org/officeDocument/2006/relationships/hyperlink" Target="https://nsportal.ru/nachalnaya-shkola/russkii-yazyk/2017/01/10/prezentatsiya-k-uroku-russkogo-yazyka-slog-kak" TargetMode="External"/><Relationship Id="rId28" Type="http://schemas.openxmlformats.org/officeDocument/2006/relationships/hyperlink" Target="https://kopilkaurokov.ru/nachalniyeKlassi/" TargetMode="External"/><Relationship Id="rId36" Type="http://schemas.openxmlformats.org/officeDocument/2006/relationships/hyperlink" Target="https://nsportal.ru/nachalnaya-shkola/russkii-yazyk/2022/02/08/prezentatsiya-po-russkomu-yazyku-po-teme-zaglavnaya-bukva" TargetMode="External"/><Relationship Id="rId49" Type="http://schemas.openxmlformats.org/officeDocument/2006/relationships/hyperlink" Target="http://korolevairin.ucoz.net/load/obuchenie%20_gramote/6" TargetMode="External"/><Relationship Id="rId57" Type="http://schemas.openxmlformats.org/officeDocument/2006/relationships/hyperlink" Target="http://korolevairin.ucoz.net/load/obuchenie%20_gramote/6" TargetMode="External"/><Relationship Id="rId61" Type="http://schemas.openxmlformats.org/officeDocument/2006/relationships/hyperlink" Target="http://korolevairin.ucoz.net/load/obuchenie%20_gramote/6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telya.com/russkiy-yazyk/125589-prezentaciya-tverdye-i-myagkie-soglasnye-zvuki-ih-smyslorazlichitelnaya-rol.html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://korolevairin.ucoz.net/load/obuchenie%20_gramote/6" TargetMode="External"/><Relationship Id="rId73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docs.info/prezentaciya-na-temu-sostavlenie-ustnyh-rasskazov--7677.html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nsportal.ru/nachalnaya-shkola/russkii-yazyk/2017/02/17/zvonkie-i-gluhie-soglasnye-zvuki-1-klass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69" Type="http://schemas.openxmlformats.org/officeDocument/2006/relationships/hyperlink" Target="http://korolevairin.ucoz.net/load/obuchenie%20_gramote/6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://korolevairin.ucoz.net/load/obuchenie%20_gramote/6" TargetMode="External"/><Relationship Id="rId72" Type="http://schemas.openxmlformats.org/officeDocument/2006/relationships/hyperlink" Target="https://uchi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telya.com/russkiy-yazyk/125589-prezentaciya-tverdye-i-myagkie-soglasnye-zvuki-ih-smyslorazlichitelnaya-rol.html" TargetMode="External"/><Relationship Id="rId25" Type="http://schemas.openxmlformats.org/officeDocument/2006/relationships/hyperlink" Target="https://nsportal.ru/nachalnaya-shkola/russkii-yazyk/2017/01/10/prezentatsiya-k-uroku-russkogo-yazyka-slog-kak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59" Type="http://schemas.openxmlformats.org/officeDocument/2006/relationships/hyperlink" Target="http://korolevairin.ucoz.net/load/obuchenie%20_gramote/6" TargetMode="External"/><Relationship Id="rId67" Type="http://schemas.openxmlformats.org/officeDocument/2006/relationships/hyperlink" Target="http://korolevairin.ucoz.net/load/obuchenie%20_gramote/6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62" Type="http://schemas.openxmlformats.org/officeDocument/2006/relationships/hyperlink" Target="https://uchi.ru/" TargetMode="External"/><Relationship Id="rId70" Type="http://schemas.openxmlformats.org/officeDocument/2006/relationships/hyperlink" Target="https://uchi.ru/" TargetMode="External"/><Relationship Id="rId75" Type="http://schemas.openxmlformats.org/officeDocument/2006/relationships/hyperlink" Target="https://uch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E31AF5-BA59-4963-B44C-207C788E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34</Pages>
  <Words>10495</Words>
  <Characters>59825</Characters>
  <Application>Microsoft Office Word</Application>
  <DocSecurity>0</DocSecurity>
  <Lines>498</Lines>
  <Paragraphs>140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70180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Людмила</cp:lastModifiedBy>
  <cp:revision>8</cp:revision>
  <dcterms:created xsi:type="dcterms:W3CDTF">2013-12-23T23:15:00Z</dcterms:created>
  <dcterms:modified xsi:type="dcterms:W3CDTF">2022-10-19T08:09:00Z</dcterms:modified>
  <cp:category/>
</cp:coreProperties>
</file>